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A08F1" w14:textId="23285BCE" w:rsidR="00854C13" w:rsidRDefault="00854C13" w:rsidP="00610285">
      <w:pPr>
        <w:spacing w:after="0" w:line="257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PHỤ LỤC</w:t>
      </w:r>
    </w:p>
    <w:p w14:paraId="5E56B6E4" w14:textId="77777777" w:rsidR="00854C13" w:rsidRDefault="00854C13" w:rsidP="00610285">
      <w:pPr>
        <w:spacing w:after="0" w:line="257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EEB13D" w14:textId="77777777" w:rsidR="002B74DD" w:rsidRDefault="00DA017F" w:rsidP="00610285">
      <w:pPr>
        <w:spacing w:after="0" w:line="257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DANH S</w:t>
      </w: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>ÁCH</w:t>
      </w:r>
      <w:r w:rsidR="00AD0C70">
        <w:rPr>
          <w:rFonts w:ascii="Times New Roman" w:eastAsia="Calibri" w:hAnsi="Times New Roman" w:cs="Times New Roman"/>
          <w:b/>
          <w:sz w:val="28"/>
          <w:szCs w:val="28"/>
        </w:rPr>
        <w:t xml:space="preserve"> CÁC CƠ QUAN </w:t>
      </w: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GÓP </w:t>
      </w:r>
      <w:r w:rsidR="00AD0C70">
        <w:rPr>
          <w:rFonts w:ascii="Times New Roman" w:eastAsia="Calibri" w:hAnsi="Times New Roman" w:cs="Times New Roman"/>
          <w:b/>
          <w:sz w:val="28"/>
          <w:szCs w:val="28"/>
        </w:rPr>
        <w:t xml:space="preserve">Ý KIẾN </w:t>
      </w:r>
    </w:p>
    <w:p w14:paraId="2F41350E" w14:textId="77777777" w:rsidR="002B74DD" w:rsidRDefault="00BB3C24" w:rsidP="00610285">
      <w:pPr>
        <w:spacing w:after="0" w:line="257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635E">
        <w:rPr>
          <w:rFonts w:ascii="Times New Roman" w:eastAsia="Calibri" w:hAnsi="Times New Roman" w:cs="Times New Roman"/>
          <w:b/>
          <w:sz w:val="28"/>
          <w:szCs w:val="28"/>
        </w:rPr>
        <w:t>DỰ THẢO NGHỊ ĐỊNH THAY THẾ</w:t>
      </w:r>
      <w:r w:rsidR="002B74D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1635E">
        <w:rPr>
          <w:rFonts w:ascii="Times New Roman" w:eastAsia="Calibri" w:hAnsi="Times New Roman" w:cs="Times New Roman"/>
          <w:b/>
          <w:sz w:val="28"/>
          <w:szCs w:val="28"/>
        </w:rPr>
        <w:t xml:space="preserve">NGHỊ ĐỊNH SỐ 56/2020/NĐ-CP </w:t>
      </w:r>
    </w:p>
    <w:p w14:paraId="23B71D01" w14:textId="739D1846" w:rsidR="00BB3C24" w:rsidRDefault="00BB3C24" w:rsidP="00610285">
      <w:pPr>
        <w:spacing w:after="0" w:line="257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01635E">
        <w:rPr>
          <w:rFonts w:ascii="Times New Roman" w:eastAsia="Calibri" w:hAnsi="Times New Roman" w:cs="Times New Roman"/>
          <w:b/>
          <w:sz w:val="28"/>
          <w:szCs w:val="28"/>
        </w:rPr>
        <w:t>NGÀY 25/5/2020 CỦA CHÍNH PHỦ</w:t>
      </w:r>
    </w:p>
    <w:p w14:paraId="42E0792B" w14:textId="36154520" w:rsidR="00DA017F" w:rsidRPr="00984CB3" w:rsidRDefault="00512CAA" w:rsidP="00610285">
      <w:pPr>
        <w:spacing w:after="0" w:line="257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</w:pPr>
      <w:r w:rsidRPr="00984CB3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>(</w:t>
      </w:r>
      <w:r w:rsidR="00DA017F" w:rsidRPr="00984CB3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>Cập nhật đến ngày</w:t>
      </w:r>
      <w:r w:rsidR="00EA4F8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13</w:t>
      </w:r>
      <w:r w:rsidR="00DA017F" w:rsidRPr="00984CB3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>/</w:t>
      </w:r>
      <w:r w:rsidR="00EA4F8E">
        <w:rPr>
          <w:rFonts w:ascii="Times New Roman" w:eastAsia="Calibri" w:hAnsi="Times New Roman" w:cs="Times New Roman"/>
          <w:b/>
          <w:i/>
          <w:sz w:val="28"/>
          <w:szCs w:val="28"/>
        </w:rPr>
        <w:t>9</w:t>
      </w:r>
      <w:r w:rsidR="00DA017F" w:rsidRPr="00984CB3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>/2021</w:t>
      </w:r>
      <w:r w:rsidRPr="00984CB3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>)</w:t>
      </w:r>
    </w:p>
    <w:p w14:paraId="505B2619" w14:textId="77777777" w:rsidR="00B4114E" w:rsidRDefault="00B4114E" w:rsidP="005A42A3">
      <w:pPr>
        <w:spacing w:after="0" w:line="257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D17E39" w14:textId="006FC364" w:rsidR="00DA017F" w:rsidRPr="00867579" w:rsidRDefault="00512CAA" w:rsidP="00867579">
      <w:pPr>
        <w:pStyle w:val="ListParagraph"/>
        <w:numPr>
          <w:ilvl w:val="0"/>
          <w:numId w:val="45"/>
        </w:numPr>
        <w:tabs>
          <w:tab w:val="left" w:pos="562"/>
        </w:tabs>
        <w:ind w:left="-142" w:hanging="284"/>
        <w:rPr>
          <w:rFonts w:ascii="Times New Roman" w:hAnsi="Times New Roman" w:cs="Times New Roman"/>
          <w:b/>
          <w:sz w:val="28"/>
          <w:szCs w:val="28"/>
        </w:rPr>
      </w:pPr>
      <w:r w:rsidRPr="0086757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CÁC </w:t>
      </w:r>
      <w:r w:rsidR="00867579" w:rsidRPr="00867579">
        <w:rPr>
          <w:rFonts w:ascii="Times New Roman" w:hAnsi="Times New Roman" w:cs="Times New Roman"/>
          <w:b/>
          <w:sz w:val="28"/>
          <w:szCs w:val="28"/>
        </w:rPr>
        <w:t xml:space="preserve">BỘ, </w:t>
      </w:r>
      <w:r w:rsidRPr="00867579">
        <w:rPr>
          <w:rFonts w:ascii="Times New Roman" w:hAnsi="Times New Roman" w:cs="Times New Roman"/>
          <w:b/>
          <w:sz w:val="28"/>
          <w:szCs w:val="28"/>
          <w:lang w:val="vi-VN"/>
        </w:rPr>
        <w:t>CƠ QUAN</w:t>
      </w:r>
      <w:r w:rsidR="008526B4" w:rsidRPr="0086757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867579" w:rsidRPr="00867579">
        <w:rPr>
          <w:rFonts w:ascii="Times New Roman" w:hAnsi="Times New Roman" w:cs="Times New Roman"/>
          <w:b/>
          <w:sz w:val="28"/>
          <w:szCs w:val="28"/>
        </w:rPr>
        <w:t>TRUNG ƯƠNG</w:t>
      </w:r>
    </w:p>
    <w:p w14:paraId="26E43530" w14:textId="6909B603" w:rsidR="00512CAA" w:rsidRPr="00AF0550" w:rsidRDefault="00512CAA" w:rsidP="0055667E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  <w:lang w:val="vi-VN"/>
        </w:rPr>
      </w:pPr>
      <w:r w:rsidRPr="00AF0550">
        <w:rPr>
          <w:rFonts w:ascii="Times New Roman" w:hAnsi="Times New Roman" w:cs="Times New Roman"/>
          <w:sz w:val="28"/>
          <w:szCs w:val="28"/>
          <w:lang w:val="vi-VN"/>
        </w:rPr>
        <w:t>1</w:t>
      </w:r>
      <w:r w:rsidRPr="00AF0550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F0550">
        <w:rPr>
          <w:rFonts w:ascii="Times New Roman" w:hAnsi="Times New Roman" w:cs="Times New Roman"/>
          <w:sz w:val="28"/>
          <w:szCs w:val="28"/>
        </w:rPr>
        <w:t>Bộ Giáo dục và Đào tạo</w:t>
      </w:r>
    </w:p>
    <w:p w14:paraId="1BD93C2B" w14:textId="349885AE" w:rsidR="00DA017F" w:rsidRPr="00AF0550" w:rsidRDefault="00DA017F" w:rsidP="0055667E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AF0550">
        <w:rPr>
          <w:rFonts w:ascii="Times New Roman" w:hAnsi="Times New Roman" w:cs="Times New Roman"/>
          <w:sz w:val="28"/>
          <w:szCs w:val="28"/>
        </w:rPr>
        <w:t>2</w:t>
      </w:r>
      <w:r w:rsidRPr="00AF0550">
        <w:rPr>
          <w:rFonts w:ascii="Times New Roman" w:hAnsi="Times New Roman" w:cs="Times New Roman"/>
          <w:sz w:val="28"/>
          <w:szCs w:val="28"/>
        </w:rPr>
        <w:tab/>
        <w:t>Bộ Ngoại giao</w:t>
      </w:r>
    </w:p>
    <w:p w14:paraId="65744046" w14:textId="77777777" w:rsidR="00AF0550" w:rsidRDefault="00DA017F" w:rsidP="005A42A3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AF0550">
        <w:rPr>
          <w:rFonts w:ascii="Times New Roman" w:hAnsi="Times New Roman" w:cs="Times New Roman"/>
          <w:sz w:val="28"/>
          <w:szCs w:val="28"/>
        </w:rPr>
        <w:t>3</w:t>
      </w:r>
      <w:r w:rsidRPr="00AF0550">
        <w:rPr>
          <w:rFonts w:ascii="Times New Roman" w:hAnsi="Times New Roman" w:cs="Times New Roman"/>
          <w:sz w:val="28"/>
          <w:szCs w:val="28"/>
        </w:rPr>
        <w:tab/>
        <w:t>Bộ</w:t>
      </w:r>
      <w:r w:rsidR="00AF0550">
        <w:rPr>
          <w:rFonts w:ascii="Times New Roman" w:hAnsi="Times New Roman" w:cs="Times New Roman"/>
          <w:sz w:val="28"/>
          <w:szCs w:val="28"/>
        </w:rPr>
        <w:t xml:space="preserve"> Tài chính</w:t>
      </w:r>
    </w:p>
    <w:p w14:paraId="04CB3A0B" w14:textId="5A4D2FF6" w:rsidR="00D8174D" w:rsidRDefault="00D8174D" w:rsidP="005A42A3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           Bộ Tư pháp</w:t>
      </w:r>
    </w:p>
    <w:p w14:paraId="1983A913" w14:textId="5E35E2B5" w:rsidR="00D8174D" w:rsidRDefault="00D8174D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F0550">
        <w:rPr>
          <w:rFonts w:ascii="Times New Roman" w:hAnsi="Times New Roman" w:cs="Times New Roman"/>
          <w:sz w:val="28"/>
          <w:szCs w:val="28"/>
        </w:rPr>
        <w:t xml:space="preserve">.           </w:t>
      </w:r>
      <w:r>
        <w:rPr>
          <w:rFonts w:ascii="Times New Roman" w:hAnsi="Times New Roman" w:cs="Times New Roman"/>
          <w:sz w:val="28"/>
          <w:szCs w:val="28"/>
        </w:rPr>
        <w:t>Bộ Giao thông vận tải</w:t>
      </w:r>
    </w:p>
    <w:p w14:paraId="11F7E5A1" w14:textId="54471AA3" w:rsidR="007F5BB8" w:rsidRDefault="007F5BB8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           Bộ Công Thương</w:t>
      </w:r>
    </w:p>
    <w:p w14:paraId="4F97ED20" w14:textId="46D5B3BC" w:rsidR="00DA017F" w:rsidRPr="00AF0550" w:rsidRDefault="007F5BB8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8174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A017F" w:rsidRPr="00AF0550">
        <w:rPr>
          <w:rFonts w:ascii="Times New Roman" w:hAnsi="Times New Roman" w:cs="Times New Roman"/>
          <w:sz w:val="28"/>
          <w:szCs w:val="28"/>
        </w:rPr>
        <w:t>Bộ Lao động</w:t>
      </w:r>
      <w:r w:rsidR="00D8174D">
        <w:rPr>
          <w:rFonts w:ascii="Times New Roman" w:hAnsi="Times New Roman" w:cs="Times New Roman"/>
          <w:sz w:val="28"/>
          <w:szCs w:val="28"/>
        </w:rPr>
        <w:t xml:space="preserve"> -</w:t>
      </w:r>
      <w:r w:rsidR="00DA017F" w:rsidRPr="00AF0550">
        <w:rPr>
          <w:rFonts w:ascii="Times New Roman" w:hAnsi="Times New Roman" w:cs="Times New Roman"/>
          <w:sz w:val="28"/>
          <w:szCs w:val="28"/>
        </w:rPr>
        <w:t xml:space="preserve"> Thương binh </w:t>
      </w:r>
      <w:r w:rsidR="00D8174D">
        <w:rPr>
          <w:rFonts w:ascii="Times New Roman" w:hAnsi="Times New Roman" w:cs="Times New Roman"/>
          <w:sz w:val="28"/>
          <w:szCs w:val="28"/>
        </w:rPr>
        <w:t>và</w:t>
      </w:r>
      <w:r w:rsidR="00DA017F" w:rsidRPr="00AF0550">
        <w:rPr>
          <w:rFonts w:ascii="Times New Roman" w:hAnsi="Times New Roman" w:cs="Times New Roman"/>
          <w:sz w:val="28"/>
          <w:szCs w:val="28"/>
        </w:rPr>
        <w:t xml:space="preserve"> Xã hội</w:t>
      </w:r>
    </w:p>
    <w:p w14:paraId="1270D58C" w14:textId="0F5D08F1" w:rsidR="00DA017F" w:rsidRPr="00AF0550" w:rsidRDefault="007F5BB8" w:rsidP="00D13E9A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</w:rPr>
        <w:t xml:space="preserve">8           </w:t>
      </w:r>
      <w:r w:rsidR="00194602">
        <w:rPr>
          <w:rFonts w:ascii="Times New Roman" w:hAnsi="Times New Roman" w:cs="Times New Roman"/>
          <w:sz w:val="28"/>
          <w:szCs w:val="28"/>
        </w:rPr>
        <w:t xml:space="preserve"> </w:t>
      </w:r>
      <w:r w:rsidR="00DA017F" w:rsidRPr="00AF0550">
        <w:rPr>
          <w:rFonts w:ascii="Times New Roman" w:hAnsi="Times New Roman" w:cs="Times New Roman"/>
          <w:sz w:val="28"/>
          <w:szCs w:val="28"/>
        </w:rPr>
        <w:t>Bộ Khoa học và Công nghệ</w:t>
      </w:r>
    </w:p>
    <w:p w14:paraId="0DBD0513" w14:textId="7F2CD0A0" w:rsidR="00DA017F" w:rsidRDefault="007F5BB8" w:rsidP="00951AD9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Bộ Quốc phòng</w:t>
      </w:r>
    </w:p>
    <w:p w14:paraId="2FA5CB6C" w14:textId="754C8A79" w:rsidR="00D8174D" w:rsidRPr="00AF0550" w:rsidRDefault="007F5BB8" w:rsidP="00951AD9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8174D">
        <w:rPr>
          <w:rFonts w:ascii="Times New Roman" w:hAnsi="Times New Roman" w:cs="Times New Roman"/>
          <w:sz w:val="28"/>
          <w:szCs w:val="28"/>
        </w:rPr>
        <w:t xml:space="preserve">          Bộ Công an</w:t>
      </w:r>
    </w:p>
    <w:p w14:paraId="277859A2" w14:textId="14694A02" w:rsidR="00DA017F" w:rsidRDefault="00D8174D" w:rsidP="00D94636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F5BB8">
        <w:rPr>
          <w:rFonts w:ascii="Times New Roman" w:hAnsi="Times New Roman" w:cs="Times New Roman"/>
          <w:sz w:val="28"/>
          <w:szCs w:val="28"/>
        </w:rPr>
        <w:t>1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Bộ Thông tin và Truyền thông</w:t>
      </w:r>
    </w:p>
    <w:p w14:paraId="3D736EBF" w14:textId="2648E08E" w:rsidR="00D8174D" w:rsidRPr="00AF0550" w:rsidRDefault="00D8174D" w:rsidP="00D94636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752C89">
        <w:rPr>
          <w:rFonts w:ascii="Times New Roman" w:hAnsi="Times New Roman" w:cs="Times New Roman"/>
          <w:sz w:val="28"/>
          <w:szCs w:val="28"/>
        </w:rPr>
        <w:t>1</w:t>
      </w:r>
      <w:r w:rsidR="007F5BB8">
        <w:rPr>
          <w:rFonts w:ascii="Times New Roman" w:hAnsi="Times New Roman" w:cs="Times New Roman"/>
          <w:sz w:val="28"/>
          <w:szCs w:val="28"/>
        </w:rPr>
        <w:t>2</w:t>
      </w:r>
      <w:r w:rsidRPr="00752C89">
        <w:rPr>
          <w:rFonts w:ascii="Times New Roman" w:hAnsi="Times New Roman" w:cs="Times New Roman"/>
          <w:sz w:val="28"/>
          <w:szCs w:val="28"/>
        </w:rPr>
        <w:t xml:space="preserve">          Bộ Văn hóa, Thể thao và Du lịch</w:t>
      </w:r>
    </w:p>
    <w:p w14:paraId="4F136A60" w14:textId="54DB7968" w:rsidR="00DA017F" w:rsidRPr="00AF0550" w:rsidRDefault="00752C89" w:rsidP="00481AB9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F5BB8">
        <w:rPr>
          <w:rFonts w:ascii="Times New Roman" w:hAnsi="Times New Roman" w:cs="Times New Roman"/>
          <w:sz w:val="28"/>
          <w:szCs w:val="28"/>
        </w:rPr>
        <w:t>3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Bộ Nông nghiệp và Phát triển nông thôn</w:t>
      </w:r>
    </w:p>
    <w:p w14:paraId="36E4CC80" w14:textId="02CD721D" w:rsidR="00DA017F" w:rsidRPr="00AF0550" w:rsidRDefault="00752C89" w:rsidP="00481AB9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F5BB8">
        <w:rPr>
          <w:rFonts w:ascii="Times New Roman" w:hAnsi="Times New Roman" w:cs="Times New Roman"/>
          <w:sz w:val="28"/>
          <w:szCs w:val="28"/>
        </w:rPr>
        <w:t>4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Bộ Y tế</w:t>
      </w:r>
    </w:p>
    <w:p w14:paraId="52C444CF" w14:textId="1E9F6228" w:rsidR="00B83654" w:rsidRPr="00AF0550" w:rsidRDefault="00B83654" w:rsidP="00481AB9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AF0550">
        <w:rPr>
          <w:rFonts w:ascii="Times New Roman" w:hAnsi="Times New Roman" w:cs="Times New Roman"/>
          <w:sz w:val="28"/>
          <w:szCs w:val="28"/>
        </w:rPr>
        <w:t>1</w:t>
      </w:r>
      <w:r w:rsidR="007F5BB8">
        <w:rPr>
          <w:rFonts w:ascii="Times New Roman" w:hAnsi="Times New Roman" w:cs="Times New Roman"/>
          <w:sz w:val="28"/>
          <w:szCs w:val="28"/>
        </w:rPr>
        <w:t>5</w:t>
      </w:r>
      <w:r w:rsidRPr="00AF0550">
        <w:rPr>
          <w:rFonts w:ascii="Times New Roman" w:hAnsi="Times New Roman" w:cs="Times New Roman"/>
          <w:sz w:val="28"/>
          <w:szCs w:val="28"/>
        </w:rPr>
        <w:t xml:space="preserve">          Bộ Tài nguyên và Môi trường</w:t>
      </w:r>
    </w:p>
    <w:p w14:paraId="32C0A52A" w14:textId="63856509" w:rsidR="00712755" w:rsidRDefault="00712755" w:rsidP="00481AB9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AF0550">
        <w:rPr>
          <w:rFonts w:ascii="Times New Roman" w:hAnsi="Times New Roman" w:cs="Times New Roman"/>
          <w:sz w:val="28"/>
          <w:szCs w:val="28"/>
        </w:rPr>
        <w:t>1</w:t>
      </w:r>
      <w:r w:rsidR="007F5BB8">
        <w:rPr>
          <w:rFonts w:ascii="Times New Roman" w:hAnsi="Times New Roman" w:cs="Times New Roman"/>
          <w:sz w:val="28"/>
          <w:szCs w:val="28"/>
        </w:rPr>
        <w:t>6</w:t>
      </w:r>
      <w:r w:rsidRPr="00AF0550">
        <w:rPr>
          <w:rFonts w:ascii="Times New Roman" w:hAnsi="Times New Roman" w:cs="Times New Roman"/>
          <w:sz w:val="28"/>
          <w:szCs w:val="28"/>
        </w:rPr>
        <w:t xml:space="preserve"> </w:t>
      </w:r>
      <w:r w:rsidRPr="00AF0550">
        <w:rPr>
          <w:rFonts w:ascii="Times New Roman" w:hAnsi="Times New Roman" w:cs="Times New Roman"/>
          <w:sz w:val="28"/>
          <w:szCs w:val="28"/>
        </w:rPr>
        <w:tab/>
        <w:t>Bộ Xây dựng</w:t>
      </w:r>
    </w:p>
    <w:p w14:paraId="34E250FE" w14:textId="0F81E636" w:rsidR="00AF0550" w:rsidRDefault="00AF0550" w:rsidP="00481AB9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F5BB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        Bộ Nội vụ</w:t>
      </w:r>
    </w:p>
    <w:p w14:paraId="28751DE9" w14:textId="0569543A" w:rsidR="00D8174D" w:rsidRPr="00D8174D" w:rsidRDefault="00752C89" w:rsidP="00481AB9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F5BB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8174D" w:rsidRPr="00D8174D">
        <w:rPr>
          <w:rFonts w:ascii="Times New Roman" w:hAnsi="Times New Roman" w:cs="Times New Roman"/>
          <w:sz w:val="28"/>
          <w:szCs w:val="28"/>
        </w:rPr>
        <w:t>Ủy ban Quản lý vốn nhà nước tại doanh nghiệp</w:t>
      </w:r>
    </w:p>
    <w:p w14:paraId="02862C5C" w14:textId="34D0E7CC" w:rsidR="00DA017F" w:rsidRPr="00AF0550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AF0550">
        <w:rPr>
          <w:rFonts w:ascii="Times New Roman" w:hAnsi="Times New Roman" w:cs="Times New Roman"/>
          <w:sz w:val="28"/>
          <w:szCs w:val="28"/>
        </w:rPr>
        <w:t>1</w:t>
      </w:r>
      <w:r w:rsidR="007F5BB8">
        <w:rPr>
          <w:rFonts w:ascii="Times New Roman" w:hAnsi="Times New Roman" w:cs="Times New Roman"/>
          <w:sz w:val="28"/>
          <w:szCs w:val="28"/>
        </w:rPr>
        <w:t>9</w:t>
      </w:r>
      <w:r w:rsidRPr="00AF0550">
        <w:rPr>
          <w:rFonts w:ascii="Times New Roman" w:hAnsi="Times New Roman" w:cs="Times New Roman"/>
          <w:sz w:val="28"/>
          <w:szCs w:val="28"/>
        </w:rPr>
        <w:tab/>
        <w:t>Văn phòng Chủ tịch nước</w:t>
      </w:r>
    </w:p>
    <w:p w14:paraId="70608170" w14:textId="4D5955D3" w:rsidR="00DA017F" w:rsidRPr="00AF0550" w:rsidRDefault="007F5BB8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Văn phòng Quốc hội</w:t>
      </w:r>
    </w:p>
    <w:p w14:paraId="4152927C" w14:textId="773E5BE3" w:rsidR="00DA017F" w:rsidRPr="00AF0550" w:rsidRDefault="00752C89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F5BB8">
        <w:rPr>
          <w:rFonts w:ascii="Times New Roman" w:hAnsi="Times New Roman" w:cs="Times New Roman"/>
          <w:sz w:val="28"/>
          <w:szCs w:val="28"/>
        </w:rPr>
        <w:t>1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Thanh tra Chính phủ</w:t>
      </w:r>
    </w:p>
    <w:p w14:paraId="17CA8613" w14:textId="2E58044F" w:rsidR="00DA017F" w:rsidRPr="00AF0550" w:rsidRDefault="00752C89" w:rsidP="009505C0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F5BB8">
        <w:rPr>
          <w:rFonts w:ascii="Times New Roman" w:hAnsi="Times New Roman" w:cs="Times New Roman"/>
          <w:sz w:val="28"/>
          <w:szCs w:val="28"/>
        </w:rPr>
        <w:t>2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</w:r>
      <w:r w:rsidR="00DA017F" w:rsidRPr="00AF0550">
        <w:rPr>
          <w:rFonts w:ascii="Times New Roman" w:hAnsi="Times New Roman"/>
          <w:sz w:val="28"/>
          <w:szCs w:val="28"/>
        </w:rPr>
        <w:t>Ngân hàng Nhà nước Việt Nam</w:t>
      </w:r>
    </w:p>
    <w:p w14:paraId="4F865760" w14:textId="01AA1375" w:rsidR="00DA017F" w:rsidRPr="00AF0550" w:rsidRDefault="00752C89" w:rsidP="00444731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F5BB8">
        <w:rPr>
          <w:rFonts w:ascii="Times New Roman" w:hAnsi="Times New Roman" w:cs="Times New Roman"/>
          <w:sz w:val="28"/>
          <w:szCs w:val="28"/>
        </w:rPr>
        <w:t>3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Kiểm toán nhà nước</w:t>
      </w:r>
    </w:p>
    <w:p w14:paraId="6FD2DADC" w14:textId="74B9314A" w:rsidR="00DA017F" w:rsidRPr="00AF0550" w:rsidRDefault="00752C89" w:rsidP="00444731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F5BB8">
        <w:rPr>
          <w:rFonts w:ascii="Times New Roman" w:hAnsi="Times New Roman" w:cs="Times New Roman"/>
          <w:sz w:val="28"/>
          <w:szCs w:val="28"/>
        </w:rPr>
        <w:t>4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Văn phòng Trung ương Đảng</w:t>
      </w:r>
    </w:p>
    <w:p w14:paraId="072313B9" w14:textId="7FA4D027" w:rsidR="00DA017F" w:rsidRPr="00AF0550" w:rsidRDefault="00752C89" w:rsidP="00444731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F5BB8">
        <w:rPr>
          <w:rFonts w:ascii="Times New Roman" w:hAnsi="Times New Roman" w:cs="Times New Roman"/>
          <w:sz w:val="28"/>
          <w:szCs w:val="28"/>
        </w:rPr>
        <w:t>5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</w:r>
      <w:r w:rsidR="00DA017F" w:rsidRPr="00AF0550">
        <w:rPr>
          <w:rFonts w:ascii="Times New Roman" w:hAnsi="Times New Roman"/>
          <w:sz w:val="28"/>
          <w:szCs w:val="28"/>
        </w:rPr>
        <w:t>Ủy ban dân tộc</w:t>
      </w:r>
    </w:p>
    <w:p w14:paraId="67B865F7" w14:textId="70D25FAD" w:rsidR="00DA017F" w:rsidRPr="00AF0550" w:rsidRDefault="00AF0550" w:rsidP="00444731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F5BB8">
        <w:rPr>
          <w:rFonts w:ascii="Times New Roman" w:hAnsi="Times New Roman" w:cs="Times New Roman"/>
          <w:sz w:val="28"/>
          <w:szCs w:val="28"/>
        </w:rPr>
        <w:t>6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Viện Hàn lâm Khoa học và Công nghệ</w:t>
      </w:r>
    </w:p>
    <w:p w14:paraId="282C92B1" w14:textId="1FF52F61" w:rsidR="00DA017F" w:rsidRPr="00AF0550" w:rsidRDefault="00712755" w:rsidP="00D94636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AF0550">
        <w:rPr>
          <w:rFonts w:ascii="Times New Roman" w:hAnsi="Times New Roman" w:cs="Times New Roman"/>
          <w:sz w:val="28"/>
          <w:szCs w:val="28"/>
        </w:rPr>
        <w:t>2</w:t>
      </w:r>
      <w:r w:rsidR="007F5BB8">
        <w:rPr>
          <w:rFonts w:ascii="Times New Roman" w:hAnsi="Times New Roman" w:cs="Times New Roman"/>
          <w:sz w:val="28"/>
          <w:szCs w:val="28"/>
        </w:rPr>
        <w:t>7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Ban Quản lý Lăng Chủ tịch Hồ Chí Minh</w:t>
      </w:r>
    </w:p>
    <w:p w14:paraId="4FF0DCCE" w14:textId="1C2771E2" w:rsidR="00B83654" w:rsidRPr="00AF0550" w:rsidRDefault="00712755" w:rsidP="00D94636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AF0550">
        <w:rPr>
          <w:rFonts w:ascii="Times New Roman" w:hAnsi="Times New Roman" w:cs="Times New Roman"/>
          <w:sz w:val="28"/>
          <w:szCs w:val="28"/>
        </w:rPr>
        <w:t>2</w:t>
      </w:r>
      <w:r w:rsidR="007F5BB8">
        <w:rPr>
          <w:rFonts w:ascii="Times New Roman" w:hAnsi="Times New Roman" w:cs="Times New Roman"/>
          <w:sz w:val="28"/>
          <w:szCs w:val="28"/>
        </w:rPr>
        <w:t>8</w:t>
      </w:r>
      <w:r w:rsidR="00B83654" w:rsidRPr="00AF0550">
        <w:rPr>
          <w:rFonts w:ascii="Times New Roman" w:hAnsi="Times New Roman" w:cs="Times New Roman"/>
          <w:sz w:val="28"/>
          <w:szCs w:val="28"/>
        </w:rPr>
        <w:t xml:space="preserve">          Học viện Chính trị quốc gia Hồ Chí Minh</w:t>
      </w:r>
    </w:p>
    <w:p w14:paraId="51046199" w14:textId="67D452C2" w:rsidR="00DA017F" w:rsidRPr="00AF0550" w:rsidRDefault="00712755" w:rsidP="00444731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AF0550">
        <w:rPr>
          <w:rFonts w:ascii="Times New Roman" w:hAnsi="Times New Roman" w:cs="Times New Roman"/>
          <w:sz w:val="28"/>
          <w:szCs w:val="28"/>
        </w:rPr>
        <w:t>2</w:t>
      </w:r>
      <w:r w:rsidR="007F5BB8">
        <w:rPr>
          <w:rFonts w:ascii="Times New Roman" w:hAnsi="Times New Roman" w:cs="Times New Roman"/>
          <w:sz w:val="28"/>
          <w:szCs w:val="28"/>
        </w:rPr>
        <w:t>9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Đài Truyền hình Việt Nam</w:t>
      </w:r>
    </w:p>
    <w:p w14:paraId="3021077F" w14:textId="5777C78C" w:rsidR="00DA017F" w:rsidRPr="00AF0550" w:rsidRDefault="007F5BB8" w:rsidP="00444731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Thông tấn xã Việt Nam</w:t>
      </w:r>
    </w:p>
    <w:p w14:paraId="7E294F9A" w14:textId="06C83ADF" w:rsidR="00DA017F" w:rsidRPr="00AF0550" w:rsidRDefault="00752C89" w:rsidP="00444731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F5BB8">
        <w:rPr>
          <w:rFonts w:ascii="Times New Roman" w:hAnsi="Times New Roman" w:cs="Times New Roman"/>
          <w:sz w:val="28"/>
          <w:szCs w:val="28"/>
        </w:rPr>
        <w:t>1</w:t>
      </w:r>
      <w:r w:rsidR="00DA017F" w:rsidRPr="00AF0550">
        <w:rPr>
          <w:rFonts w:ascii="Times New Roman" w:hAnsi="Times New Roman" w:cs="Times New Roman"/>
          <w:sz w:val="28"/>
          <w:szCs w:val="28"/>
        </w:rPr>
        <w:tab/>
        <w:t>Bảo hiểm xã hội Việt Nam</w:t>
      </w:r>
    </w:p>
    <w:p w14:paraId="23C2FFDF" w14:textId="142B9FB1" w:rsidR="00A74565" w:rsidRPr="00867579" w:rsidRDefault="00867579" w:rsidP="00867579">
      <w:pPr>
        <w:pStyle w:val="ListParagraph"/>
        <w:numPr>
          <w:ilvl w:val="0"/>
          <w:numId w:val="45"/>
        </w:numPr>
        <w:ind w:left="-142" w:hanging="284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C</w:t>
      </w:r>
      <w:r w:rsidR="008526B4" w:rsidRPr="00867579">
        <w:rPr>
          <w:rFonts w:ascii="Times New Roman" w:hAnsi="Times New Roman" w:cs="Times New Roman"/>
          <w:b/>
          <w:sz w:val="28"/>
          <w:szCs w:val="28"/>
          <w:lang w:val="vi-VN"/>
        </w:rPr>
        <w:t xml:space="preserve">ÁC ĐỊA PHƯƠNG </w:t>
      </w:r>
    </w:p>
    <w:p w14:paraId="0ADEDD37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1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An Giang</w:t>
      </w:r>
    </w:p>
    <w:p w14:paraId="22D93A3C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2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Bình Phước</w:t>
      </w:r>
    </w:p>
    <w:p w14:paraId="029BCC91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3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Nam Định</w:t>
      </w:r>
    </w:p>
    <w:p w14:paraId="2E039611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4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KHĐTtỉnh Ninh Bình</w:t>
      </w:r>
    </w:p>
    <w:p w14:paraId="5AA0D747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5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Quảng Ngãi</w:t>
      </w:r>
    </w:p>
    <w:p w14:paraId="676FAC1C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6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Yên Bái</w:t>
      </w:r>
    </w:p>
    <w:p w14:paraId="422AAEE6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7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Bắc Kạn</w:t>
      </w:r>
    </w:p>
    <w:p w14:paraId="7A8489A3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8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Bình Định</w:t>
      </w:r>
    </w:p>
    <w:p w14:paraId="49A13B7C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9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Bình Dương</w:t>
      </w:r>
    </w:p>
    <w:p w14:paraId="4973D4E5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10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Hà Tĩnh</w:t>
      </w:r>
    </w:p>
    <w:p w14:paraId="7BBB2EA7" w14:textId="77777777" w:rsidR="00A74565" w:rsidRPr="008E51D1" w:rsidRDefault="00DA017F" w:rsidP="00A74565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  <w:lang w:val="vi-VN"/>
        </w:rPr>
      </w:pPr>
      <w:r w:rsidRPr="008E51D1">
        <w:rPr>
          <w:rFonts w:ascii="Times New Roman" w:hAnsi="Times New Roman" w:cs="Times New Roman"/>
          <w:sz w:val="28"/>
          <w:szCs w:val="28"/>
        </w:rPr>
        <w:t>11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Hậu Giang</w:t>
      </w:r>
    </w:p>
    <w:p w14:paraId="56F9B839" w14:textId="77777777" w:rsidR="00DA017F" w:rsidRPr="008E51D1" w:rsidRDefault="00DA017F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12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Phú Thọ</w:t>
      </w:r>
    </w:p>
    <w:p w14:paraId="451D50C7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13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Thái Bình</w:t>
      </w:r>
    </w:p>
    <w:p w14:paraId="10B0B59E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14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Lào Cai</w:t>
      </w:r>
    </w:p>
    <w:p w14:paraId="66342146" w14:textId="144793A6" w:rsidR="00DA017F" w:rsidRPr="008E51D1" w:rsidRDefault="00DA017F" w:rsidP="00A74565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15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</w:t>
      </w:r>
      <w:r w:rsidR="00EA4F8E">
        <w:rPr>
          <w:rFonts w:ascii="Times New Roman" w:hAnsi="Times New Roman" w:cs="Times New Roman"/>
          <w:sz w:val="28"/>
          <w:szCs w:val="28"/>
        </w:rPr>
        <w:t xml:space="preserve"> </w:t>
      </w:r>
      <w:r w:rsidRPr="008E51D1">
        <w:rPr>
          <w:rFonts w:ascii="Times New Roman" w:hAnsi="Times New Roman" w:cs="Times New Roman"/>
          <w:sz w:val="28"/>
          <w:szCs w:val="28"/>
        </w:rPr>
        <w:t>tỉnh Thái Nguyên</w:t>
      </w:r>
    </w:p>
    <w:p w14:paraId="78ED6114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KHĐTtỉnh Tiền Giang</w:t>
      </w:r>
    </w:p>
    <w:p w14:paraId="45B236A0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17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Kiên Giang</w:t>
      </w:r>
    </w:p>
    <w:p w14:paraId="60E6636D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18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Đắk Lắk</w:t>
      </w:r>
    </w:p>
    <w:p w14:paraId="01813B7F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19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Đồng Tháp</w:t>
      </w:r>
    </w:p>
    <w:p w14:paraId="55D42405" w14:textId="0E39C865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20</w:t>
      </w:r>
      <w:r w:rsidRPr="008E51D1">
        <w:rPr>
          <w:rFonts w:ascii="Times New Roman" w:hAnsi="Times New Roman" w:cs="Times New Roman"/>
          <w:sz w:val="28"/>
          <w:szCs w:val="28"/>
        </w:rPr>
        <w:tab/>
      </w:r>
      <w:r w:rsidRPr="00DE5A64">
        <w:rPr>
          <w:rFonts w:ascii="Times New Roman" w:hAnsi="Times New Roman" w:cs="Times New Roman"/>
          <w:sz w:val="28"/>
          <w:szCs w:val="28"/>
        </w:rPr>
        <w:t>UBND tỉnh</w:t>
      </w:r>
      <w:r w:rsidR="00803085" w:rsidRPr="00DE5A64">
        <w:rPr>
          <w:rFonts w:ascii="Times New Roman" w:hAnsi="Times New Roman" w:cs="Times New Roman"/>
          <w:sz w:val="28"/>
          <w:szCs w:val="28"/>
        </w:rPr>
        <w:t xml:space="preserve"> </w:t>
      </w:r>
      <w:r w:rsidRPr="00DE5A64">
        <w:rPr>
          <w:rFonts w:ascii="Times New Roman" w:hAnsi="Times New Roman" w:cs="Times New Roman"/>
          <w:sz w:val="28"/>
          <w:szCs w:val="28"/>
        </w:rPr>
        <w:t>Lạng Sơn</w:t>
      </w:r>
    </w:p>
    <w:p w14:paraId="4676A617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21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Vĩnh Phúc</w:t>
      </w:r>
    </w:p>
    <w:p w14:paraId="50CE903A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22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Cà Mau</w:t>
      </w:r>
    </w:p>
    <w:p w14:paraId="1F7FF30A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23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Lai Châu</w:t>
      </w:r>
    </w:p>
    <w:p w14:paraId="0A9B84AD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24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Ninh Thuận</w:t>
      </w:r>
    </w:p>
    <w:p w14:paraId="0B3DA39D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25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Sơn La</w:t>
      </w:r>
    </w:p>
    <w:p w14:paraId="56BA6B71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26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Trà Vinh</w:t>
      </w:r>
    </w:p>
    <w:p w14:paraId="48B8AABD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27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Tuyên Quang</w:t>
      </w:r>
    </w:p>
    <w:p w14:paraId="6F7AE295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28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Bến Tre</w:t>
      </w:r>
    </w:p>
    <w:p w14:paraId="58536ABC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29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Gia Lai</w:t>
      </w:r>
    </w:p>
    <w:p w14:paraId="13328AD6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30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Hải Dương</w:t>
      </w:r>
    </w:p>
    <w:p w14:paraId="1504F3BC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31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Khánh Hòa</w:t>
      </w:r>
    </w:p>
    <w:p w14:paraId="7A072B6A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32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Lâm Đồng</w:t>
      </w:r>
    </w:p>
    <w:p w14:paraId="00198396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33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KHĐTtỉnh Sóc Trăng</w:t>
      </w:r>
    </w:p>
    <w:p w14:paraId="6DD9D18E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  <w:highlight w:val="cyan"/>
        </w:rPr>
      </w:pPr>
      <w:r w:rsidRPr="008E51D1">
        <w:rPr>
          <w:rFonts w:ascii="Times New Roman" w:hAnsi="Times New Roman" w:cs="Times New Roman"/>
          <w:sz w:val="28"/>
          <w:szCs w:val="28"/>
        </w:rPr>
        <w:t>34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Điện Biên</w:t>
      </w:r>
    </w:p>
    <w:p w14:paraId="58491A0A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35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TP. Cần Thơ</w:t>
      </w:r>
    </w:p>
    <w:p w14:paraId="0778D704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36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Tây Ninh</w:t>
      </w:r>
    </w:p>
    <w:p w14:paraId="41DD5EB7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37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Long An</w:t>
      </w:r>
    </w:p>
    <w:p w14:paraId="6487570A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38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Kon Tum</w:t>
      </w:r>
    </w:p>
    <w:p w14:paraId="3722FC31" w14:textId="77777777" w:rsidR="00A74565" w:rsidRPr="008E51D1" w:rsidRDefault="00DA017F" w:rsidP="00A74565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  <w:lang w:val="vi-VN"/>
        </w:rPr>
      </w:pPr>
      <w:r w:rsidRPr="008E51D1">
        <w:rPr>
          <w:rFonts w:ascii="Times New Roman" w:hAnsi="Times New Roman" w:cs="Times New Roman"/>
          <w:sz w:val="28"/>
          <w:szCs w:val="28"/>
        </w:rPr>
        <w:t>39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Hưng Yên</w:t>
      </w:r>
    </w:p>
    <w:p w14:paraId="5431AA4F" w14:textId="77777777" w:rsidR="00DA017F" w:rsidRPr="008E51D1" w:rsidRDefault="00DA017F" w:rsidP="00A74565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40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Quảng Bình</w:t>
      </w:r>
    </w:p>
    <w:p w14:paraId="105F6F9F" w14:textId="77777777" w:rsidR="00DA017F" w:rsidRPr="008E51D1" w:rsidRDefault="00DA017F" w:rsidP="00AE037B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41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TP. Đà Nẵng</w:t>
      </w:r>
    </w:p>
    <w:p w14:paraId="3849CED9" w14:textId="77777777" w:rsidR="00DA017F" w:rsidRPr="008E51D1" w:rsidRDefault="00DA017F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lastRenderedPageBreak/>
        <w:t>42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Hòa Bình</w:t>
      </w:r>
    </w:p>
    <w:p w14:paraId="02913B7E" w14:textId="77777777" w:rsidR="00DA017F" w:rsidRPr="008E51D1" w:rsidRDefault="00DA017F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43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Đồng Nai</w:t>
      </w:r>
    </w:p>
    <w:p w14:paraId="18A41064" w14:textId="77777777" w:rsidR="00DA017F" w:rsidRPr="008E51D1" w:rsidRDefault="00DA017F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44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Quảng Trị</w:t>
      </w:r>
    </w:p>
    <w:p w14:paraId="7AD9196B" w14:textId="75B11BBF" w:rsidR="00FD6918" w:rsidRPr="008E51D1" w:rsidRDefault="00FD6918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45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Thừa Thiên Huế</w:t>
      </w:r>
    </w:p>
    <w:p w14:paraId="6AC4D926" w14:textId="1EB13686" w:rsidR="00FE548D" w:rsidRPr="008E51D1" w:rsidRDefault="00FE548D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46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Quảng Nam</w:t>
      </w:r>
    </w:p>
    <w:p w14:paraId="0F856782" w14:textId="61419C5A" w:rsidR="00FE548D" w:rsidRPr="008E51D1" w:rsidRDefault="00FE548D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 xml:space="preserve">47 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Đồng Nai</w:t>
      </w:r>
    </w:p>
    <w:p w14:paraId="22EA98C4" w14:textId="32DDED98" w:rsidR="000D2C01" w:rsidRPr="008E51D1" w:rsidRDefault="000D2C01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 xml:space="preserve">48 </w:t>
      </w:r>
      <w:r w:rsidRPr="008E51D1">
        <w:rPr>
          <w:rFonts w:ascii="Times New Roman" w:hAnsi="Times New Roman" w:cs="Times New Roman"/>
          <w:sz w:val="28"/>
          <w:szCs w:val="28"/>
        </w:rPr>
        <w:tab/>
        <w:t>UBND tỉnh Cao Bằng</w:t>
      </w:r>
    </w:p>
    <w:p w14:paraId="77936EC4" w14:textId="0FF42F92" w:rsidR="00DD7AB7" w:rsidRDefault="00DD7AB7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49</w:t>
      </w:r>
      <w:r w:rsidRPr="008E51D1">
        <w:rPr>
          <w:rFonts w:ascii="Times New Roman" w:hAnsi="Times New Roman" w:cs="Times New Roman"/>
          <w:sz w:val="28"/>
          <w:szCs w:val="28"/>
        </w:rPr>
        <w:tab/>
        <w:t>Sở KHĐT tỉnh Quảng Ninh</w:t>
      </w:r>
    </w:p>
    <w:p w14:paraId="05B5ED7F" w14:textId="2EBD040E" w:rsidR="00D8174D" w:rsidRDefault="00D8174D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         UBND tỉnh Vĩnh Long</w:t>
      </w:r>
    </w:p>
    <w:p w14:paraId="73DA37E2" w14:textId="245169ED" w:rsidR="00D8174D" w:rsidRDefault="00D8174D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          UBND TP. Hải Phòng</w:t>
      </w:r>
    </w:p>
    <w:p w14:paraId="3A880BA5" w14:textId="198EE196" w:rsidR="00D8174D" w:rsidRDefault="00D8174D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          UBND tỉnh Thanh Hóa</w:t>
      </w:r>
    </w:p>
    <w:p w14:paraId="5D2D7B29" w14:textId="2DDD78A7" w:rsidR="00260236" w:rsidRDefault="00260236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 </w:t>
      </w:r>
      <w:r>
        <w:rPr>
          <w:rFonts w:ascii="Times New Roman" w:hAnsi="Times New Roman" w:cs="Times New Roman"/>
          <w:sz w:val="28"/>
          <w:szCs w:val="28"/>
        </w:rPr>
        <w:tab/>
        <w:t>UBND Thành phố Hà Nội</w:t>
      </w:r>
    </w:p>
    <w:p w14:paraId="49016A54" w14:textId="2EA5268E" w:rsidR="00DE5A64" w:rsidRDefault="00DE5A64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           UBND Thành phố Hồ Chí Minh</w:t>
      </w:r>
    </w:p>
    <w:p w14:paraId="671A4778" w14:textId="580F6052" w:rsidR="007A6034" w:rsidRPr="008E51D1" w:rsidRDefault="007A6034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ab/>
      </w:r>
      <w:r w:rsidR="00774863" w:rsidRPr="008E51D1">
        <w:rPr>
          <w:rFonts w:ascii="Times New Roman" w:hAnsi="Times New Roman" w:cs="Times New Roman"/>
          <w:sz w:val="28"/>
          <w:szCs w:val="28"/>
        </w:rPr>
        <w:t>Sở KHĐT tỉnh</w:t>
      </w:r>
      <w:r w:rsidR="0077486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Hà Nam</w:t>
      </w:r>
    </w:p>
    <w:p w14:paraId="30760597" w14:textId="2F66F555" w:rsidR="00867579" w:rsidRDefault="00867579" w:rsidP="00C03CCD">
      <w:pPr>
        <w:tabs>
          <w:tab w:val="left" w:pos="562"/>
        </w:tabs>
        <w:ind w:left="-43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 CÁC TẬP ĐOÀN, TỔNG CÔNG TY NHÀ NƯỚC</w:t>
      </w:r>
    </w:p>
    <w:p w14:paraId="0440AFC5" w14:textId="00F8B3DB" w:rsidR="00867579" w:rsidRPr="008E51D1" w:rsidRDefault="00867579" w:rsidP="00867579">
      <w:pPr>
        <w:pStyle w:val="ListParagraph"/>
        <w:numPr>
          <w:ilvl w:val="0"/>
          <w:numId w:val="46"/>
        </w:numPr>
        <w:tabs>
          <w:tab w:val="left" w:pos="562"/>
        </w:tabs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E51D1">
        <w:rPr>
          <w:rFonts w:ascii="Times New Roman" w:hAnsi="Times New Roman" w:cs="Times New Roman"/>
          <w:sz w:val="28"/>
          <w:szCs w:val="28"/>
          <w:lang w:val="vi-VN"/>
        </w:rPr>
        <w:t>Tập đoàn điện lực Việt Nam</w:t>
      </w:r>
      <w:r w:rsidRPr="008E51D1">
        <w:rPr>
          <w:rFonts w:ascii="Times New Roman" w:hAnsi="Times New Roman" w:cs="Times New Roman"/>
          <w:sz w:val="28"/>
          <w:szCs w:val="28"/>
        </w:rPr>
        <w:t xml:space="preserve"> (EVN)</w:t>
      </w:r>
      <w:r w:rsidR="001F68F3">
        <w:rPr>
          <w:rFonts w:ascii="Times New Roman" w:hAnsi="Times New Roman" w:cs="Times New Roman"/>
          <w:sz w:val="28"/>
          <w:szCs w:val="28"/>
        </w:rPr>
        <w:t>*</w:t>
      </w:r>
    </w:p>
    <w:p w14:paraId="40A3D6FB" w14:textId="601885D0" w:rsidR="00867579" w:rsidRPr="008E51D1" w:rsidRDefault="00867579" w:rsidP="00867579">
      <w:pPr>
        <w:tabs>
          <w:tab w:val="left" w:pos="562"/>
        </w:tabs>
        <w:ind w:left="-431"/>
        <w:rPr>
          <w:rFonts w:ascii="Times New Roman" w:hAnsi="Times New Roman"/>
          <w:sz w:val="28"/>
          <w:szCs w:val="28"/>
        </w:rPr>
      </w:pPr>
      <w:r w:rsidRPr="008E51D1">
        <w:rPr>
          <w:rFonts w:ascii="Times New Roman" w:hAnsi="Times New Roman"/>
          <w:sz w:val="28"/>
          <w:szCs w:val="28"/>
        </w:rPr>
        <w:t>2.          Tổng công ty đầu tư phát triển đường cao tốc Việt Nam (VEC)</w:t>
      </w:r>
      <w:r w:rsidR="001F68F3">
        <w:rPr>
          <w:rFonts w:ascii="Times New Roman" w:hAnsi="Times New Roman"/>
          <w:sz w:val="28"/>
          <w:szCs w:val="28"/>
        </w:rPr>
        <w:t>*</w:t>
      </w:r>
    </w:p>
    <w:p w14:paraId="687B40C9" w14:textId="27D271AE" w:rsidR="00867579" w:rsidRPr="008E51D1" w:rsidRDefault="00867579" w:rsidP="00867579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  <w:lang w:val="vi-VN"/>
        </w:rPr>
      </w:pPr>
      <w:r w:rsidRPr="008E51D1">
        <w:rPr>
          <w:rFonts w:ascii="Times New Roman" w:hAnsi="Times New Roman" w:cs="Times New Roman"/>
          <w:sz w:val="28"/>
          <w:szCs w:val="28"/>
        </w:rPr>
        <w:t>3.           Tổng công ty phát triển hạ tầng và đầu tư tài chính Việt Nam</w:t>
      </w:r>
      <w:r w:rsidRPr="008E51D1">
        <w:rPr>
          <w:rFonts w:ascii="Times New Roman" w:hAnsi="Times New Roman" w:cs="Times New Roman"/>
          <w:sz w:val="28"/>
          <w:szCs w:val="28"/>
          <w:lang w:val="vi-VN"/>
        </w:rPr>
        <w:t xml:space="preserve"> (V</w:t>
      </w:r>
      <w:r w:rsidR="001F68F3">
        <w:rPr>
          <w:rFonts w:ascii="Times New Roman" w:hAnsi="Times New Roman" w:cs="Times New Roman"/>
          <w:sz w:val="28"/>
          <w:szCs w:val="28"/>
        </w:rPr>
        <w:t>*</w:t>
      </w:r>
      <w:r w:rsidRPr="008E51D1">
        <w:rPr>
          <w:rFonts w:ascii="Times New Roman" w:hAnsi="Times New Roman" w:cs="Times New Roman"/>
          <w:sz w:val="28"/>
          <w:szCs w:val="28"/>
          <w:lang w:val="vi-VN"/>
        </w:rPr>
        <w:t>IDIFI)</w:t>
      </w:r>
    </w:p>
    <w:p w14:paraId="6772A528" w14:textId="4064935B" w:rsidR="00867579" w:rsidRDefault="00867579" w:rsidP="00C03CCD">
      <w:pPr>
        <w:tabs>
          <w:tab w:val="left" w:pos="562"/>
        </w:tabs>
        <w:ind w:left="-43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II.</w:t>
      </w:r>
      <w:r>
        <w:rPr>
          <w:rFonts w:ascii="Times New Roman" w:hAnsi="Times New Roman"/>
          <w:b/>
          <w:sz w:val="28"/>
          <w:szCs w:val="28"/>
        </w:rPr>
        <w:t xml:space="preserve">  CÁ</w:t>
      </w:r>
      <w:r w:rsidRPr="00867579">
        <w:rPr>
          <w:rFonts w:ascii="Times New Roman" w:hAnsi="Times New Roman"/>
          <w:b/>
          <w:sz w:val="28"/>
          <w:szCs w:val="28"/>
          <w:lang w:val="vi-VN"/>
        </w:rPr>
        <w:t>C</w:t>
      </w:r>
      <w:r w:rsidRPr="00867579">
        <w:rPr>
          <w:rFonts w:ascii="Times New Roman" w:hAnsi="Times New Roman"/>
          <w:b/>
          <w:sz w:val="28"/>
          <w:szCs w:val="28"/>
        </w:rPr>
        <w:t xml:space="preserve"> BAN QLDA</w:t>
      </w:r>
    </w:p>
    <w:p w14:paraId="5B2C9361" w14:textId="4F5FDB7B" w:rsidR="00867579" w:rsidRPr="008E51D1" w:rsidRDefault="00867579" w:rsidP="00867579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>1.</w:t>
      </w:r>
      <w:r w:rsidR="00DD7AB7" w:rsidRPr="008E51D1">
        <w:rPr>
          <w:rFonts w:ascii="Times New Roman" w:hAnsi="Times New Roman" w:cs="Times New Roman"/>
          <w:sz w:val="28"/>
          <w:szCs w:val="28"/>
        </w:rPr>
        <w:tab/>
      </w:r>
      <w:r w:rsidRPr="008E51D1">
        <w:rPr>
          <w:rFonts w:ascii="Times New Roman" w:hAnsi="Times New Roman" w:cs="Times New Roman"/>
          <w:sz w:val="28"/>
          <w:szCs w:val="28"/>
        </w:rPr>
        <w:t>B</w:t>
      </w:r>
      <w:r w:rsidRPr="008E51D1">
        <w:rPr>
          <w:rFonts w:ascii="Times New Roman" w:hAnsi="Times New Roman"/>
          <w:sz w:val="28"/>
          <w:szCs w:val="28"/>
        </w:rPr>
        <w:t>an QLCT</w:t>
      </w:r>
      <w:r w:rsidRPr="008E51D1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8E51D1">
        <w:rPr>
          <w:rFonts w:ascii="Times New Roman" w:hAnsi="Times New Roman"/>
          <w:sz w:val="28"/>
          <w:szCs w:val="28"/>
        </w:rPr>
        <w:t>đầu tư phát triển mạng lưới y tế cơ sở vùng khó kh</w:t>
      </w:r>
      <w:r w:rsidRPr="008E51D1">
        <w:rPr>
          <w:rFonts w:ascii="Times New Roman" w:hAnsi="Times New Roman"/>
          <w:sz w:val="28"/>
          <w:szCs w:val="28"/>
          <w:lang w:val="vi-VN"/>
        </w:rPr>
        <w:t>ă</w:t>
      </w:r>
      <w:r w:rsidRPr="008E51D1">
        <w:rPr>
          <w:rFonts w:ascii="Times New Roman" w:hAnsi="Times New Roman"/>
          <w:sz w:val="28"/>
          <w:szCs w:val="28"/>
        </w:rPr>
        <w:t>n (Bộ Y tế)</w:t>
      </w:r>
      <w:r w:rsidR="001F68F3">
        <w:rPr>
          <w:rFonts w:ascii="Times New Roman" w:hAnsi="Times New Roman"/>
          <w:sz w:val="28"/>
          <w:szCs w:val="28"/>
        </w:rPr>
        <w:t>*</w:t>
      </w:r>
    </w:p>
    <w:p w14:paraId="581EC8E1" w14:textId="2B73CB29" w:rsidR="00867579" w:rsidRPr="008E51D1" w:rsidRDefault="00867579" w:rsidP="00867579">
      <w:pPr>
        <w:tabs>
          <w:tab w:val="left" w:pos="562"/>
        </w:tabs>
        <w:ind w:left="-431"/>
        <w:rPr>
          <w:rFonts w:ascii="Times New Roman" w:hAnsi="Times New Roman"/>
          <w:sz w:val="28"/>
          <w:szCs w:val="28"/>
          <w:lang w:val="vi-VN"/>
        </w:rPr>
      </w:pPr>
      <w:r w:rsidRPr="008E51D1">
        <w:rPr>
          <w:rFonts w:ascii="Times New Roman" w:hAnsi="Times New Roman" w:cs="Times New Roman"/>
          <w:sz w:val="28"/>
          <w:szCs w:val="28"/>
        </w:rPr>
        <w:t>2.</w:t>
      </w:r>
      <w:r w:rsidRPr="008E51D1">
        <w:rPr>
          <w:rFonts w:ascii="Times New Roman" w:hAnsi="Times New Roman" w:cs="Times New Roman"/>
          <w:sz w:val="28"/>
          <w:szCs w:val="28"/>
        </w:rPr>
        <w:tab/>
      </w:r>
      <w:r w:rsidRPr="008E51D1">
        <w:rPr>
          <w:rFonts w:ascii="Times New Roman" w:hAnsi="Times New Roman"/>
          <w:sz w:val="28"/>
          <w:szCs w:val="28"/>
        </w:rPr>
        <w:t>Ban quản lý trung ương các dự án thủy lợi (Bộ Nông nghiệp và PTNT)</w:t>
      </w:r>
      <w:r w:rsidR="001F68F3">
        <w:rPr>
          <w:rFonts w:ascii="Times New Roman" w:hAnsi="Times New Roman"/>
          <w:sz w:val="28"/>
          <w:szCs w:val="28"/>
        </w:rPr>
        <w:t>*</w:t>
      </w:r>
    </w:p>
    <w:p w14:paraId="6E0D5148" w14:textId="1445B6B1" w:rsidR="00DD7AB7" w:rsidRPr="008E51D1" w:rsidRDefault="00867579" w:rsidP="00C03CCD">
      <w:pPr>
        <w:tabs>
          <w:tab w:val="left" w:pos="562"/>
        </w:tabs>
        <w:ind w:left="-431"/>
        <w:rPr>
          <w:rFonts w:ascii="Times New Roman" w:hAnsi="Times New Roman" w:cs="Times New Roman"/>
          <w:sz w:val="28"/>
          <w:szCs w:val="28"/>
        </w:rPr>
      </w:pPr>
      <w:r w:rsidRPr="008E51D1">
        <w:rPr>
          <w:rFonts w:ascii="Times New Roman" w:hAnsi="Times New Roman" w:cs="Times New Roman"/>
          <w:sz w:val="28"/>
          <w:szCs w:val="28"/>
        </w:rPr>
        <w:t xml:space="preserve">3.           </w:t>
      </w:r>
      <w:r w:rsidR="00DD7AB7" w:rsidRPr="008E51D1">
        <w:rPr>
          <w:rFonts w:ascii="Times New Roman" w:hAnsi="Times New Roman" w:cs="Times New Roman"/>
          <w:sz w:val="28"/>
          <w:szCs w:val="28"/>
        </w:rPr>
        <w:t>Ban Quản lý dự án Phát triển tỉnh Khánh Hòa</w:t>
      </w:r>
      <w:r w:rsidR="001F68F3">
        <w:rPr>
          <w:rFonts w:ascii="Times New Roman" w:hAnsi="Times New Roman" w:cs="Times New Roman"/>
          <w:sz w:val="28"/>
          <w:szCs w:val="28"/>
        </w:rPr>
        <w:t>*</w:t>
      </w:r>
    </w:p>
    <w:p w14:paraId="691587F9" w14:textId="77777777" w:rsidR="0090282B" w:rsidRPr="005F5333" w:rsidRDefault="0090282B" w:rsidP="005A42A3">
      <w:pPr>
        <w:tabs>
          <w:tab w:val="left" w:pos="1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</w:p>
    <w:sectPr w:rsidR="0090282B" w:rsidRPr="005F5333" w:rsidSect="00EA4F8E">
      <w:headerReference w:type="default" r:id="rId8"/>
      <w:headerReference w:type="first" r:id="rId9"/>
      <w:pgSz w:w="12240" w:h="15840"/>
      <w:pgMar w:top="1134" w:right="1418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B041D" w14:textId="77777777" w:rsidR="00E962AF" w:rsidRDefault="00E962AF" w:rsidP="009A653B">
      <w:pPr>
        <w:spacing w:after="0" w:line="240" w:lineRule="auto"/>
      </w:pPr>
      <w:r>
        <w:separator/>
      </w:r>
    </w:p>
  </w:endnote>
  <w:endnote w:type="continuationSeparator" w:id="0">
    <w:p w14:paraId="0624D34E" w14:textId="77777777" w:rsidR="00E962AF" w:rsidRDefault="00E962AF" w:rsidP="009A6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C04D8" w14:textId="77777777" w:rsidR="00E962AF" w:rsidRDefault="00E962AF" w:rsidP="009A653B">
      <w:pPr>
        <w:spacing w:after="0" w:line="240" w:lineRule="auto"/>
      </w:pPr>
      <w:r>
        <w:separator/>
      </w:r>
    </w:p>
  </w:footnote>
  <w:footnote w:type="continuationSeparator" w:id="0">
    <w:p w14:paraId="1087EB4D" w14:textId="77777777" w:rsidR="00E962AF" w:rsidRDefault="00E962AF" w:rsidP="009A6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46027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6EEC702B" w14:textId="77777777" w:rsidR="00315646" w:rsidRPr="00E965A6" w:rsidRDefault="00D7093C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965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15646" w:rsidRPr="00E965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965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486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965A6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7F9808DE" w14:textId="77777777" w:rsidR="00315646" w:rsidRDefault="003156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415C" w14:textId="5099430A" w:rsidR="009876D2" w:rsidRPr="009876D2" w:rsidRDefault="009876D2">
    <w:pPr>
      <w:pStyle w:val="Header"/>
      <w:jc w:val="center"/>
      <w:rPr>
        <w:rFonts w:ascii="Times New Roman" w:hAnsi="Times New Roman" w:cs="Times New Roman"/>
        <w:sz w:val="28"/>
        <w:szCs w:val="28"/>
      </w:rPr>
    </w:pPr>
  </w:p>
  <w:p w14:paraId="48E958FC" w14:textId="77777777" w:rsidR="009876D2" w:rsidRDefault="009876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74B0DC5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4B0DC50"/>
    <w:lvl w:ilvl="0" w:tplc="FFFFFFFF">
      <w:start w:val="1"/>
      <w:numFmt w:val="lowerLetter"/>
      <w:lvlText w:val="%1)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2AE8944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4DB127F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1F16E9E8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1190CDE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66EF438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140E0F7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3352255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109CF92E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0DED7262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7FDCC2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1BEFD79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41A7C4C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5177FB0"/>
    <w:multiLevelType w:val="hybridMultilevel"/>
    <w:tmpl w:val="0AF0FAB4"/>
    <w:lvl w:ilvl="0" w:tplc="7B62C9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DA2C2D"/>
    <w:multiLevelType w:val="hybridMultilevel"/>
    <w:tmpl w:val="05B2FCE8"/>
    <w:lvl w:ilvl="0" w:tplc="F01049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E30CB9"/>
    <w:multiLevelType w:val="hybridMultilevel"/>
    <w:tmpl w:val="F61AFA92"/>
    <w:lvl w:ilvl="0" w:tplc="C70240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EB5596"/>
    <w:multiLevelType w:val="hybridMultilevel"/>
    <w:tmpl w:val="29EE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213DCD"/>
    <w:multiLevelType w:val="hybridMultilevel"/>
    <w:tmpl w:val="27B47E92"/>
    <w:lvl w:ilvl="0" w:tplc="42E2442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3C043A3"/>
    <w:multiLevelType w:val="hybridMultilevel"/>
    <w:tmpl w:val="72A0F51A"/>
    <w:lvl w:ilvl="0" w:tplc="E60864A4">
      <w:start w:val="1"/>
      <w:numFmt w:val="decimal"/>
      <w:lvlText w:val="%1."/>
      <w:lvlJc w:val="left"/>
      <w:pPr>
        <w:ind w:left="-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49" w:hanging="360"/>
      </w:pPr>
    </w:lvl>
    <w:lvl w:ilvl="2" w:tplc="0409001B" w:tentative="1">
      <w:start w:val="1"/>
      <w:numFmt w:val="lowerRoman"/>
      <w:lvlText w:val="%3."/>
      <w:lvlJc w:val="right"/>
      <w:pPr>
        <w:ind w:left="1369" w:hanging="180"/>
      </w:pPr>
    </w:lvl>
    <w:lvl w:ilvl="3" w:tplc="0409000F" w:tentative="1">
      <w:start w:val="1"/>
      <w:numFmt w:val="decimal"/>
      <w:lvlText w:val="%4."/>
      <w:lvlJc w:val="left"/>
      <w:pPr>
        <w:ind w:left="2089" w:hanging="360"/>
      </w:pPr>
    </w:lvl>
    <w:lvl w:ilvl="4" w:tplc="04090019" w:tentative="1">
      <w:start w:val="1"/>
      <w:numFmt w:val="lowerLetter"/>
      <w:lvlText w:val="%5."/>
      <w:lvlJc w:val="left"/>
      <w:pPr>
        <w:ind w:left="2809" w:hanging="360"/>
      </w:pPr>
    </w:lvl>
    <w:lvl w:ilvl="5" w:tplc="0409001B" w:tentative="1">
      <w:start w:val="1"/>
      <w:numFmt w:val="lowerRoman"/>
      <w:lvlText w:val="%6."/>
      <w:lvlJc w:val="right"/>
      <w:pPr>
        <w:ind w:left="3529" w:hanging="180"/>
      </w:pPr>
    </w:lvl>
    <w:lvl w:ilvl="6" w:tplc="0409000F" w:tentative="1">
      <w:start w:val="1"/>
      <w:numFmt w:val="decimal"/>
      <w:lvlText w:val="%7."/>
      <w:lvlJc w:val="left"/>
      <w:pPr>
        <w:ind w:left="4249" w:hanging="360"/>
      </w:pPr>
    </w:lvl>
    <w:lvl w:ilvl="7" w:tplc="04090019" w:tentative="1">
      <w:start w:val="1"/>
      <w:numFmt w:val="lowerLetter"/>
      <w:lvlText w:val="%8."/>
      <w:lvlJc w:val="left"/>
      <w:pPr>
        <w:ind w:left="4969" w:hanging="360"/>
      </w:pPr>
    </w:lvl>
    <w:lvl w:ilvl="8" w:tplc="0409001B" w:tentative="1">
      <w:start w:val="1"/>
      <w:numFmt w:val="lowerRoman"/>
      <w:lvlText w:val="%9."/>
      <w:lvlJc w:val="right"/>
      <w:pPr>
        <w:ind w:left="5689" w:hanging="180"/>
      </w:pPr>
    </w:lvl>
  </w:abstractNum>
  <w:abstractNum w:abstractNumId="21">
    <w:nsid w:val="24D40140"/>
    <w:multiLevelType w:val="hybridMultilevel"/>
    <w:tmpl w:val="3300DD4C"/>
    <w:lvl w:ilvl="0" w:tplc="909087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CB67BC"/>
    <w:multiLevelType w:val="hybridMultilevel"/>
    <w:tmpl w:val="0694BA7A"/>
    <w:lvl w:ilvl="0" w:tplc="64C415C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8641A5"/>
    <w:multiLevelType w:val="hybridMultilevel"/>
    <w:tmpl w:val="F84291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6B0B59"/>
    <w:multiLevelType w:val="hybridMultilevel"/>
    <w:tmpl w:val="88629A54"/>
    <w:lvl w:ilvl="0" w:tplc="2F02CFF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5CE56F9"/>
    <w:multiLevelType w:val="hybridMultilevel"/>
    <w:tmpl w:val="6C48699A"/>
    <w:lvl w:ilvl="0" w:tplc="87F2EC9A">
      <w:start w:val="1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72305E9"/>
    <w:multiLevelType w:val="hybridMultilevel"/>
    <w:tmpl w:val="DA4AD3CE"/>
    <w:lvl w:ilvl="0" w:tplc="909087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F02FEB"/>
    <w:multiLevelType w:val="hybridMultilevel"/>
    <w:tmpl w:val="A11C6158"/>
    <w:lvl w:ilvl="0" w:tplc="C284BB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2E5A54"/>
    <w:multiLevelType w:val="hybridMultilevel"/>
    <w:tmpl w:val="0864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FE19F4"/>
    <w:multiLevelType w:val="hybridMultilevel"/>
    <w:tmpl w:val="1A9C4672"/>
    <w:lvl w:ilvl="0" w:tplc="DD50BFC2">
      <w:numFmt w:val="bullet"/>
      <w:lvlText w:val=""/>
      <w:lvlJc w:val="left"/>
      <w:pPr>
        <w:ind w:left="108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1517073"/>
    <w:multiLevelType w:val="hybridMultilevel"/>
    <w:tmpl w:val="B3BCE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586647"/>
    <w:multiLevelType w:val="hybridMultilevel"/>
    <w:tmpl w:val="524CACFE"/>
    <w:lvl w:ilvl="0" w:tplc="182226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105CC5"/>
    <w:multiLevelType w:val="hybridMultilevel"/>
    <w:tmpl w:val="D38E6C7A"/>
    <w:lvl w:ilvl="0" w:tplc="909087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055867"/>
    <w:multiLevelType w:val="hybridMultilevel"/>
    <w:tmpl w:val="FD3456C8"/>
    <w:lvl w:ilvl="0" w:tplc="4B767A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4A27CE"/>
    <w:multiLevelType w:val="hybridMultilevel"/>
    <w:tmpl w:val="D040C5DE"/>
    <w:lvl w:ilvl="0" w:tplc="AC9441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0749A3"/>
    <w:multiLevelType w:val="hybridMultilevel"/>
    <w:tmpl w:val="87368AA6"/>
    <w:lvl w:ilvl="0" w:tplc="AA947F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F53D82"/>
    <w:multiLevelType w:val="hybridMultilevel"/>
    <w:tmpl w:val="7226AEB6"/>
    <w:lvl w:ilvl="0" w:tplc="CCB019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56340F"/>
    <w:multiLevelType w:val="hybridMultilevel"/>
    <w:tmpl w:val="27B6FA10"/>
    <w:lvl w:ilvl="0" w:tplc="76BA3F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365911"/>
    <w:multiLevelType w:val="hybridMultilevel"/>
    <w:tmpl w:val="D8283624"/>
    <w:lvl w:ilvl="0" w:tplc="040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8C38F6"/>
    <w:multiLevelType w:val="hybridMultilevel"/>
    <w:tmpl w:val="1338C6E0"/>
    <w:lvl w:ilvl="0" w:tplc="791234FC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5EA52C29"/>
    <w:multiLevelType w:val="hybridMultilevel"/>
    <w:tmpl w:val="ABA0A34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D85738"/>
    <w:multiLevelType w:val="hybridMultilevel"/>
    <w:tmpl w:val="23AE2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4306B6"/>
    <w:multiLevelType w:val="hybridMultilevel"/>
    <w:tmpl w:val="42A66D7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410AFF"/>
    <w:multiLevelType w:val="hybridMultilevel"/>
    <w:tmpl w:val="3440EAAE"/>
    <w:lvl w:ilvl="0" w:tplc="A9C8EDE0">
      <w:start w:val="1"/>
      <w:numFmt w:val="decimal"/>
      <w:lvlText w:val="%1."/>
      <w:lvlJc w:val="left"/>
      <w:pPr>
        <w:ind w:left="-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49" w:hanging="360"/>
      </w:pPr>
    </w:lvl>
    <w:lvl w:ilvl="2" w:tplc="0409001B" w:tentative="1">
      <w:start w:val="1"/>
      <w:numFmt w:val="lowerRoman"/>
      <w:lvlText w:val="%3."/>
      <w:lvlJc w:val="right"/>
      <w:pPr>
        <w:ind w:left="1369" w:hanging="180"/>
      </w:pPr>
    </w:lvl>
    <w:lvl w:ilvl="3" w:tplc="0409000F" w:tentative="1">
      <w:start w:val="1"/>
      <w:numFmt w:val="decimal"/>
      <w:lvlText w:val="%4."/>
      <w:lvlJc w:val="left"/>
      <w:pPr>
        <w:ind w:left="2089" w:hanging="360"/>
      </w:pPr>
    </w:lvl>
    <w:lvl w:ilvl="4" w:tplc="04090019" w:tentative="1">
      <w:start w:val="1"/>
      <w:numFmt w:val="lowerLetter"/>
      <w:lvlText w:val="%5."/>
      <w:lvlJc w:val="left"/>
      <w:pPr>
        <w:ind w:left="2809" w:hanging="360"/>
      </w:pPr>
    </w:lvl>
    <w:lvl w:ilvl="5" w:tplc="0409001B" w:tentative="1">
      <w:start w:val="1"/>
      <w:numFmt w:val="lowerRoman"/>
      <w:lvlText w:val="%6."/>
      <w:lvlJc w:val="right"/>
      <w:pPr>
        <w:ind w:left="3529" w:hanging="180"/>
      </w:pPr>
    </w:lvl>
    <w:lvl w:ilvl="6" w:tplc="0409000F" w:tentative="1">
      <w:start w:val="1"/>
      <w:numFmt w:val="decimal"/>
      <w:lvlText w:val="%7."/>
      <w:lvlJc w:val="left"/>
      <w:pPr>
        <w:ind w:left="4249" w:hanging="360"/>
      </w:pPr>
    </w:lvl>
    <w:lvl w:ilvl="7" w:tplc="04090019" w:tentative="1">
      <w:start w:val="1"/>
      <w:numFmt w:val="lowerLetter"/>
      <w:lvlText w:val="%8."/>
      <w:lvlJc w:val="left"/>
      <w:pPr>
        <w:ind w:left="4969" w:hanging="360"/>
      </w:pPr>
    </w:lvl>
    <w:lvl w:ilvl="8" w:tplc="0409001B" w:tentative="1">
      <w:start w:val="1"/>
      <w:numFmt w:val="lowerRoman"/>
      <w:lvlText w:val="%9."/>
      <w:lvlJc w:val="right"/>
      <w:pPr>
        <w:ind w:left="5689" w:hanging="180"/>
      </w:pPr>
    </w:lvl>
  </w:abstractNum>
  <w:abstractNum w:abstractNumId="44">
    <w:nsid w:val="6FF1379B"/>
    <w:multiLevelType w:val="hybridMultilevel"/>
    <w:tmpl w:val="5D227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E964A3"/>
    <w:multiLevelType w:val="hybridMultilevel"/>
    <w:tmpl w:val="3B28C892"/>
    <w:lvl w:ilvl="0" w:tplc="5E96F8F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19"/>
  </w:num>
  <w:num w:numId="2">
    <w:abstractNumId w:val="38"/>
  </w:num>
  <w:num w:numId="3">
    <w:abstractNumId w:val="27"/>
  </w:num>
  <w:num w:numId="4">
    <w:abstractNumId w:val="45"/>
  </w:num>
  <w:num w:numId="5">
    <w:abstractNumId w:val="17"/>
  </w:num>
  <w:num w:numId="6">
    <w:abstractNumId w:val="18"/>
  </w:num>
  <w:num w:numId="7">
    <w:abstractNumId w:val="30"/>
  </w:num>
  <w:num w:numId="8">
    <w:abstractNumId w:val="32"/>
  </w:num>
  <w:num w:numId="9">
    <w:abstractNumId w:val="42"/>
  </w:num>
  <w:num w:numId="10">
    <w:abstractNumId w:val="44"/>
  </w:num>
  <w:num w:numId="11">
    <w:abstractNumId w:val="41"/>
  </w:num>
  <w:num w:numId="12">
    <w:abstractNumId w:val="34"/>
  </w:num>
  <w:num w:numId="13">
    <w:abstractNumId w:val="21"/>
  </w:num>
  <w:num w:numId="14">
    <w:abstractNumId w:val="26"/>
  </w:num>
  <w:num w:numId="15">
    <w:abstractNumId w:val="1"/>
  </w:num>
  <w:num w:numId="16">
    <w:abstractNumId w:val="40"/>
  </w:num>
  <w:num w:numId="17">
    <w:abstractNumId w:val="0"/>
  </w:num>
  <w:num w:numId="18">
    <w:abstractNumId w:val="2"/>
  </w:num>
  <w:num w:numId="19">
    <w:abstractNumId w:val="23"/>
  </w:num>
  <w:num w:numId="20">
    <w:abstractNumId w:val="22"/>
  </w:num>
  <w:num w:numId="21">
    <w:abstractNumId w:val="29"/>
  </w:num>
  <w:num w:numId="22">
    <w:abstractNumId w:val="25"/>
  </w:num>
  <w:num w:numId="23">
    <w:abstractNumId w:val="31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7"/>
  </w:num>
  <w:num w:numId="29">
    <w:abstractNumId w:val="8"/>
  </w:num>
  <w:num w:numId="30">
    <w:abstractNumId w:val="9"/>
  </w:num>
  <w:num w:numId="31">
    <w:abstractNumId w:val="10"/>
  </w:num>
  <w:num w:numId="32">
    <w:abstractNumId w:val="11"/>
  </w:num>
  <w:num w:numId="33">
    <w:abstractNumId w:val="12"/>
  </w:num>
  <w:num w:numId="34">
    <w:abstractNumId w:val="13"/>
  </w:num>
  <w:num w:numId="35">
    <w:abstractNumId w:val="14"/>
  </w:num>
  <w:num w:numId="36">
    <w:abstractNumId w:val="36"/>
  </w:num>
  <w:num w:numId="37">
    <w:abstractNumId w:val="33"/>
  </w:num>
  <w:num w:numId="38">
    <w:abstractNumId w:val="15"/>
  </w:num>
  <w:num w:numId="39">
    <w:abstractNumId w:val="37"/>
  </w:num>
  <w:num w:numId="40">
    <w:abstractNumId w:val="35"/>
  </w:num>
  <w:num w:numId="41">
    <w:abstractNumId w:val="39"/>
  </w:num>
  <w:num w:numId="42">
    <w:abstractNumId w:val="28"/>
  </w:num>
  <w:num w:numId="43">
    <w:abstractNumId w:val="43"/>
  </w:num>
  <w:num w:numId="44">
    <w:abstractNumId w:val="24"/>
  </w:num>
  <w:num w:numId="45">
    <w:abstractNumId w:val="16"/>
  </w:num>
  <w:num w:numId="46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BE6"/>
    <w:rsid w:val="00001F32"/>
    <w:rsid w:val="000040EE"/>
    <w:rsid w:val="000139B7"/>
    <w:rsid w:val="00014180"/>
    <w:rsid w:val="00016344"/>
    <w:rsid w:val="00017CC3"/>
    <w:rsid w:val="00021540"/>
    <w:rsid w:val="000240FD"/>
    <w:rsid w:val="000342A4"/>
    <w:rsid w:val="00044085"/>
    <w:rsid w:val="0004552E"/>
    <w:rsid w:val="00046ECC"/>
    <w:rsid w:val="000577D6"/>
    <w:rsid w:val="0006077F"/>
    <w:rsid w:val="00060E6C"/>
    <w:rsid w:val="00062612"/>
    <w:rsid w:val="000801BC"/>
    <w:rsid w:val="0008239A"/>
    <w:rsid w:val="00083B38"/>
    <w:rsid w:val="000867CC"/>
    <w:rsid w:val="00087195"/>
    <w:rsid w:val="00095A7E"/>
    <w:rsid w:val="000961A8"/>
    <w:rsid w:val="00096628"/>
    <w:rsid w:val="00097772"/>
    <w:rsid w:val="000A1500"/>
    <w:rsid w:val="000A1C82"/>
    <w:rsid w:val="000B424A"/>
    <w:rsid w:val="000C0C15"/>
    <w:rsid w:val="000C6022"/>
    <w:rsid w:val="000C6B30"/>
    <w:rsid w:val="000D2C01"/>
    <w:rsid w:val="000D3746"/>
    <w:rsid w:val="000E07F6"/>
    <w:rsid w:val="000E2D91"/>
    <w:rsid w:val="000E5DB7"/>
    <w:rsid w:val="000F27EC"/>
    <w:rsid w:val="000F7460"/>
    <w:rsid w:val="00106CA5"/>
    <w:rsid w:val="00116321"/>
    <w:rsid w:val="00122748"/>
    <w:rsid w:val="00122821"/>
    <w:rsid w:val="00124209"/>
    <w:rsid w:val="001256FD"/>
    <w:rsid w:val="00132665"/>
    <w:rsid w:val="00133098"/>
    <w:rsid w:val="00140918"/>
    <w:rsid w:val="0014447D"/>
    <w:rsid w:val="00153ABC"/>
    <w:rsid w:val="00154498"/>
    <w:rsid w:val="001567AC"/>
    <w:rsid w:val="00160510"/>
    <w:rsid w:val="00160C03"/>
    <w:rsid w:val="00162EAC"/>
    <w:rsid w:val="00163C11"/>
    <w:rsid w:val="00166D92"/>
    <w:rsid w:val="001724A9"/>
    <w:rsid w:val="00175B0F"/>
    <w:rsid w:val="00175E50"/>
    <w:rsid w:val="00177B06"/>
    <w:rsid w:val="00180C49"/>
    <w:rsid w:val="001854DC"/>
    <w:rsid w:val="00194602"/>
    <w:rsid w:val="00195AC7"/>
    <w:rsid w:val="001A1745"/>
    <w:rsid w:val="001A5CDF"/>
    <w:rsid w:val="001B257D"/>
    <w:rsid w:val="001B4FF9"/>
    <w:rsid w:val="001D188E"/>
    <w:rsid w:val="001D4639"/>
    <w:rsid w:val="001D70A9"/>
    <w:rsid w:val="001D7405"/>
    <w:rsid w:val="001E46A8"/>
    <w:rsid w:val="001E5DB4"/>
    <w:rsid w:val="001F01D9"/>
    <w:rsid w:val="001F5213"/>
    <w:rsid w:val="001F68F3"/>
    <w:rsid w:val="001F6D08"/>
    <w:rsid w:val="00201027"/>
    <w:rsid w:val="00202A8D"/>
    <w:rsid w:val="00202EC8"/>
    <w:rsid w:val="00203DBC"/>
    <w:rsid w:val="0021168A"/>
    <w:rsid w:val="0021361E"/>
    <w:rsid w:val="00213667"/>
    <w:rsid w:val="00213909"/>
    <w:rsid w:val="00213F36"/>
    <w:rsid w:val="00217602"/>
    <w:rsid w:val="002178C9"/>
    <w:rsid w:val="00220E36"/>
    <w:rsid w:val="0022163C"/>
    <w:rsid w:val="00223187"/>
    <w:rsid w:val="002240BA"/>
    <w:rsid w:val="0022736F"/>
    <w:rsid w:val="00234839"/>
    <w:rsid w:val="0023543E"/>
    <w:rsid w:val="00236A5E"/>
    <w:rsid w:val="0024252A"/>
    <w:rsid w:val="00245875"/>
    <w:rsid w:val="0025255D"/>
    <w:rsid w:val="0025708D"/>
    <w:rsid w:val="00260236"/>
    <w:rsid w:val="002668C2"/>
    <w:rsid w:val="0027019E"/>
    <w:rsid w:val="002720DB"/>
    <w:rsid w:val="00276B22"/>
    <w:rsid w:val="00276FD1"/>
    <w:rsid w:val="00285DAA"/>
    <w:rsid w:val="00294613"/>
    <w:rsid w:val="002974BC"/>
    <w:rsid w:val="00297D4F"/>
    <w:rsid w:val="002A21D9"/>
    <w:rsid w:val="002A67D4"/>
    <w:rsid w:val="002B201E"/>
    <w:rsid w:val="002B74DD"/>
    <w:rsid w:val="002B7C9A"/>
    <w:rsid w:val="002C0E52"/>
    <w:rsid w:val="002C2716"/>
    <w:rsid w:val="002D6403"/>
    <w:rsid w:val="002D7294"/>
    <w:rsid w:val="002E1170"/>
    <w:rsid w:val="002E3168"/>
    <w:rsid w:val="002F223D"/>
    <w:rsid w:val="00303A56"/>
    <w:rsid w:val="003043DD"/>
    <w:rsid w:val="003135BD"/>
    <w:rsid w:val="00314D40"/>
    <w:rsid w:val="00315646"/>
    <w:rsid w:val="00315FCE"/>
    <w:rsid w:val="003204E5"/>
    <w:rsid w:val="00321A1E"/>
    <w:rsid w:val="00324867"/>
    <w:rsid w:val="00327DD0"/>
    <w:rsid w:val="00333877"/>
    <w:rsid w:val="003364D7"/>
    <w:rsid w:val="003465C7"/>
    <w:rsid w:val="00347774"/>
    <w:rsid w:val="003601F9"/>
    <w:rsid w:val="00364E3A"/>
    <w:rsid w:val="0037217F"/>
    <w:rsid w:val="00377947"/>
    <w:rsid w:val="00387D37"/>
    <w:rsid w:val="00396994"/>
    <w:rsid w:val="00396FAA"/>
    <w:rsid w:val="003A30C6"/>
    <w:rsid w:val="003A44C2"/>
    <w:rsid w:val="003B0182"/>
    <w:rsid w:val="003B5710"/>
    <w:rsid w:val="003B7006"/>
    <w:rsid w:val="003C1EE7"/>
    <w:rsid w:val="003C2279"/>
    <w:rsid w:val="003C3206"/>
    <w:rsid w:val="003C584A"/>
    <w:rsid w:val="003C6E59"/>
    <w:rsid w:val="003D578D"/>
    <w:rsid w:val="003D68DE"/>
    <w:rsid w:val="003D78B4"/>
    <w:rsid w:val="003E78C2"/>
    <w:rsid w:val="0040032D"/>
    <w:rsid w:val="004015C1"/>
    <w:rsid w:val="00424301"/>
    <w:rsid w:val="00432E2E"/>
    <w:rsid w:val="00435A59"/>
    <w:rsid w:val="00437D28"/>
    <w:rsid w:val="00441D73"/>
    <w:rsid w:val="004420A9"/>
    <w:rsid w:val="00443CEA"/>
    <w:rsid w:val="00444731"/>
    <w:rsid w:val="00446CE0"/>
    <w:rsid w:val="0045066E"/>
    <w:rsid w:val="00454B0F"/>
    <w:rsid w:val="00456AC2"/>
    <w:rsid w:val="004603A0"/>
    <w:rsid w:val="0046144E"/>
    <w:rsid w:val="0046149A"/>
    <w:rsid w:val="00461B03"/>
    <w:rsid w:val="004635B4"/>
    <w:rsid w:val="004658CB"/>
    <w:rsid w:val="00481AB9"/>
    <w:rsid w:val="00482209"/>
    <w:rsid w:val="00484F7F"/>
    <w:rsid w:val="00485C2C"/>
    <w:rsid w:val="00486FD6"/>
    <w:rsid w:val="004907B3"/>
    <w:rsid w:val="004977A8"/>
    <w:rsid w:val="004A1373"/>
    <w:rsid w:val="004B0BAA"/>
    <w:rsid w:val="004B3EFD"/>
    <w:rsid w:val="004B4A67"/>
    <w:rsid w:val="004B4AEF"/>
    <w:rsid w:val="004B4F94"/>
    <w:rsid w:val="004C317E"/>
    <w:rsid w:val="004C4CB6"/>
    <w:rsid w:val="004C57B2"/>
    <w:rsid w:val="004C6B7E"/>
    <w:rsid w:val="004C78B4"/>
    <w:rsid w:val="004E0DBF"/>
    <w:rsid w:val="004E193E"/>
    <w:rsid w:val="004E196A"/>
    <w:rsid w:val="004E1E03"/>
    <w:rsid w:val="00502946"/>
    <w:rsid w:val="00505ED1"/>
    <w:rsid w:val="005065F8"/>
    <w:rsid w:val="00506E26"/>
    <w:rsid w:val="00506E68"/>
    <w:rsid w:val="00507DEC"/>
    <w:rsid w:val="00510F7A"/>
    <w:rsid w:val="00512CAA"/>
    <w:rsid w:val="00514071"/>
    <w:rsid w:val="00514736"/>
    <w:rsid w:val="00516647"/>
    <w:rsid w:val="00521EB7"/>
    <w:rsid w:val="00523275"/>
    <w:rsid w:val="005425E5"/>
    <w:rsid w:val="005455C7"/>
    <w:rsid w:val="0054620B"/>
    <w:rsid w:val="00547F39"/>
    <w:rsid w:val="00552B76"/>
    <w:rsid w:val="005563E0"/>
    <w:rsid w:val="0055667E"/>
    <w:rsid w:val="00566551"/>
    <w:rsid w:val="005666F1"/>
    <w:rsid w:val="005677CD"/>
    <w:rsid w:val="00567C2E"/>
    <w:rsid w:val="00570005"/>
    <w:rsid w:val="00576768"/>
    <w:rsid w:val="0057752A"/>
    <w:rsid w:val="00577B3C"/>
    <w:rsid w:val="00580A17"/>
    <w:rsid w:val="00585614"/>
    <w:rsid w:val="00594F2F"/>
    <w:rsid w:val="00595172"/>
    <w:rsid w:val="005957E7"/>
    <w:rsid w:val="0059658E"/>
    <w:rsid w:val="00596A8F"/>
    <w:rsid w:val="005A1368"/>
    <w:rsid w:val="005A42A3"/>
    <w:rsid w:val="005A7DF8"/>
    <w:rsid w:val="005B0750"/>
    <w:rsid w:val="005B40FA"/>
    <w:rsid w:val="005B43C7"/>
    <w:rsid w:val="005B73FB"/>
    <w:rsid w:val="005C0B50"/>
    <w:rsid w:val="005C56EE"/>
    <w:rsid w:val="005D1896"/>
    <w:rsid w:val="005D71A9"/>
    <w:rsid w:val="005D776E"/>
    <w:rsid w:val="005D7B0E"/>
    <w:rsid w:val="005E03B3"/>
    <w:rsid w:val="005F00AF"/>
    <w:rsid w:val="005F5333"/>
    <w:rsid w:val="006010AA"/>
    <w:rsid w:val="0060681A"/>
    <w:rsid w:val="00610285"/>
    <w:rsid w:val="00610344"/>
    <w:rsid w:val="00611254"/>
    <w:rsid w:val="0061148D"/>
    <w:rsid w:val="00614200"/>
    <w:rsid w:val="00614E7E"/>
    <w:rsid w:val="006164B0"/>
    <w:rsid w:val="00625C21"/>
    <w:rsid w:val="0062612E"/>
    <w:rsid w:val="0062675D"/>
    <w:rsid w:val="0063012F"/>
    <w:rsid w:val="00641B45"/>
    <w:rsid w:val="00646FC3"/>
    <w:rsid w:val="006640A0"/>
    <w:rsid w:val="006653D6"/>
    <w:rsid w:val="00665A36"/>
    <w:rsid w:val="00666197"/>
    <w:rsid w:val="006703D6"/>
    <w:rsid w:val="00673BA4"/>
    <w:rsid w:val="00675F0B"/>
    <w:rsid w:val="00675F6F"/>
    <w:rsid w:val="00682915"/>
    <w:rsid w:val="006A0818"/>
    <w:rsid w:val="006A39D8"/>
    <w:rsid w:val="006A59C4"/>
    <w:rsid w:val="006B03CB"/>
    <w:rsid w:val="006B1A42"/>
    <w:rsid w:val="006B697A"/>
    <w:rsid w:val="006C0CEA"/>
    <w:rsid w:val="006C35BA"/>
    <w:rsid w:val="006C7647"/>
    <w:rsid w:val="006D1013"/>
    <w:rsid w:val="006E0EC3"/>
    <w:rsid w:val="006E1725"/>
    <w:rsid w:val="006E4E81"/>
    <w:rsid w:val="006F0283"/>
    <w:rsid w:val="006F47F8"/>
    <w:rsid w:val="006F52D6"/>
    <w:rsid w:val="006F7D33"/>
    <w:rsid w:val="00700959"/>
    <w:rsid w:val="00703BCB"/>
    <w:rsid w:val="00704B41"/>
    <w:rsid w:val="00710E87"/>
    <w:rsid w:val="0071120D"/>
    <w:rsid w:val="00712755"/>
    <w:rsid w:val="0072355F"/>
    <w:rsid w:val="00734488"/>
    <w:rsid w:val="00734BBB"/>
    <w:rsid w:val="00743F08"/>
    <w:rsid w:val="00750571"/>
    <w:rsid w:val="00752057"/>
    <w:rsid w:val="00752C89"/>
    <w:rsid w:val="00774365"/>
    <w:rsid w:val="00774400"/>
    <w:rsid w:val="00774863"/>
    <w:rsid w:val="007750D6"/>
    <w:rsid w:val="0078549F"/>
    <w:rsid w:val="00785BE6"/>
    <w:rsid w:val="00786CE6"/>
    <w:rsid w:val="00792AE9"/>
    <w:rsid w:val="00794A64"/>
    <w:rsid w:val="007A05AE"/>
    <w:rsid w:val="007A110C"/>
    <w:rsid w:val="007A25B3"/>
    <w:rsid w:val="007A4AA4"/>
    <w:rsid w:val="007A4CCE"/>
    <w:rsid w:val="007A6034"/>
    <w:rsid w:val="007A6749"/>
    <w:rsid w:val="007B03A7"/>
    <w:rsid w:val="007B17F6"/>
    <w:rsid w:val="007B3790"/>
    <w:rsid w:val="007C266B"/>
    <w:rsid w:val="007C33A9"/>
    <w:rsid w:val="007C5BE7"/>
    <w:rsid w:val="007C799F"/>
    <w:rsid w:val="007D4F43"/>
    <w:rsid w:val="007E4209"/>
    <w:rsid w:val="007E4E1D"/>
    <w:rsid w:val="007E72CD"/>
    <w:rsid w:val="007F1246"/>
    <w:rsid w:val="007F42CD"/>
    <w:rsid w:val="007F5BB8"/>
    <w:rsid w:val="0080146E"/>
    <w:rsid w:val="00801842"/>
    <w:rsid w:val="00803085"/>
    <w:rsid w:val="0080343F"/>
    <w:rsid w:val="00811186"/>
    <w:rsid w:val="00811C43"/>
    <w:rsid w:val="0082023D"/>
    <w:rsid w:val="00820549"/>
    <w:rsid w:val="00823F3E"/>
    <w:rsid w:val="00827EB9"/>
    <w:rsid w:val="008311BF"/>
    <w:rsid w:val="008325F4"/>
    <w:rsid w:val="00841AAA"/>
    <w:rsid w:val="008443A9"/>
    <w:rsid w:val="008526B4"/>
    <w:rsid w:val="00853501"/>
    <w:rsid w:val="00854C13"/>
    <w:rsid w:val="008554BD"/>
    <w:rsid w:val="008562C3"/>
    <w:rsid w:val="00867579"/>
    <w:rsid w:val="00870406"/>
    <w:rsid w:val="008731CA"/>
    <w:rsid w:val="008761CA"/>
    <w:rsid w:val="0088177E"/>
    <w:rsid w:val="0088578C"/>
    <w:rsid w:val="00892E27"/>
    <w:rsid w:val="00895D31"/>
    <w:rsid w:val="00897E4B"/>
    <w:rsid w:val="008A74D5"/>
    <w:rsid w:val="008B2A3D"/>
    <w:rsid w:val="008B3B0B"/>
    <w:rsid w:val="008B7779"/>
    <w:rsid w:val="008C2694"/>
    <w:rsid w:val="008D0DD4"/>
    <w:rsid w:val="008D4C84"/>
    <w:rsid w:val="008E2E04"/>
    <w:rsid w:val="008E51D1"/>
    <w:rsid w:val="008F2E69"/>
    <w:rsid w:val="008F54AF"/>
    <w:rsid w:val="008F66E3"/>
    <w:rsid w:val="00900DBF"/>
    <w:rsid w:val="0090282B"/>
    <w:rsid w:val="00903071"/>
    <w:rsid w:val="00903936"/>
    <w:rsid w:val="0090564E"/>
    <w:rsid w:val="00916744"/>
    <w:rsid w:val="00917640"/>
    <w:rsid w:val="00917D8B"/>
    <w:rsid w:val="00922D72"/>
    <w:rsid w:val="009254B5"/>
    <w:rsid w:val="00947518"/>
    <w:rsid w:val="009500CA"/>
    <w:rsid w:val="009505C0"/>
    <w:rsid w:val="00951AD9"/>
    <w:rsid w:val="009524BF"/>
    <w:rsid w:val="009563B8"/>
    <w:rsid w:val="009665CE"/>
    <w:rsid w:val="00977D2E"/>
    <w:rsid w:val="00977E6D"/>
    <w:rsid w:val="00983EC4"/>
    <w:rsid w:val="00984CB3"/>
    <w:rsid w:val="00985D9B"/>
    <w:rsid w:val="009876D2"/>
    <w:rsid w:val="00991FE6"/>
    <w:rsid w:val="00994A9D"/>
    <w:rsid w:val="009973E9"/>
    <w:rsid w:val="009A039B"/>
    <w:rsid w:val="009A11BA"/>
    <w:rsid w:val="009A653B"/>
    <w:rsid w:val="009B50BA"/>
    <w:rsid w:val="009B61F7"/>
    <w:rsid w:val="009B61FE"/>
    <w:rsid w:val="009C0A85"/>
    <w:rsid w:val="009C579E"/>
    <w:rsid w:val="009D22CE"/>
    <w:rsid w:val="009D23F2"/>
    <w:rsid w:val="009D50E7"/>
    <w:rsid w:val="009F0053"/>
    <w:rsid w:val="009F0214"/>
    <w:rsid w:val="00A01FCF"/>
    <w:rsid w:val="00A10A6B"/>
    <w:rsid w:val="00A22ECD"/>
    <w:rsid w:val="00A24C34"/>
    <w:rsid w:val="00A329DF"/>
    <w:rsid w:val="00A35D83"/>
    <w:rsid w:val="00A35F94"/>
    <w:rsid w:val="00A42D92"/>
    <w:rsid w:val="00A52150"/>
    <w:rsid w:val="00A564CC"/>
    <w:rsid w:val="00A651CC"/>
    <w:rsid w:val="00A66563"/>
    <w:rsid w:val="00A711AD"/>
    <w:rsid w:val="00A74565"/>
    <w:rsid w:val="00A74A06"/>
    <w:rsid w:val="00A74CC1"/>
    <w:rsid w:val="00A8261D"/>
    <w:rsid w:val="00A96E5F"/>
    <w:rsid w:val="00A9724B"/>
    <w:rsid w:val="00AA0208"/>
    <w:rsid w:val="00AA41A1"/>
    <w:rsid w:val="00AC40A9"/>
    <w:rsid w:val="00AD0385"/>
    <w:rsid w:val="00AD0C70"/>
    <w:rsid w:val="00AD688F"/>
    <w:rsid w:val="00AD769B"/>
    <w:rsid w:val="00AE037B"/>
    <w:rsid w:val="00AE1569"/>
    <w:rsid w:val="00AE3BCA"/>
    <w:rsid w:val="00AE72C1"/>
    <w:rsid w:val="00AF0550"/>
    <w:rsid w:val="00AF2522"/>
    <w:rsid w:val="00AF2DF3"/>
    <w:rsid w:val="00B01F06"/>
    <w:rsid w:val="00B029F8"/>
    <w:rsid w:val="00B03318"/>
    <w:rsid w:val="00B04357"/>
    <w:rsid w:val="00B12029"/>
    <w:rsid w:val="00B13311"/>
    <w:rsid w:val="00B14214"/>
    <w:rsid w:val="00B167B1"/>
    <w:rsid w:val="00B172BA"/>
    <w:rsid w:val="00B264BB"/>
    <w:rsid w:val="00B301E1"/>
    <w:rsid w:val="00B332F3"/>
    <w:rsid w:val="00B33F69"/>
    <w:rsid w:val="00B34F81"/>
    <w:rsid w:val="00B3578B"/>
    <w:rsid w:val="00B40A85"/>
    <w:rsid w:val="00B4114E"/>
    <w:rsid w:val="00B4405C"/>
    <w:rsid w:val="00B44B04"/>
    <w:rsid w:val="00B45731"/>
    <w:rsid w:val="00B501DE"/>
    <w:rsid w:val="00B55B09"/>
    <w:rsid w:val="00B5614C"/>
    <w:rsid w:val="00B5761E"/>
    <w:rsid w:val="00B620C2"/>
    <w:rsid w:val="00B6432A"/>
    <w:rsid w:val="00B65220"/>
    <w:rsid w:val="00B6536B"/>
    <w:rsid w:val="00B66084"/>
    <w:rsid w:val="00B71EF0"/>
    <w:rsid w:val="00B83654"/>
    <w:rsid w:val="00B83C56"/>
    <w:rsid w:val="00B85414"/>
    <w:rsid w:val="00B96498"/>
    <w:rsid w:val="00B976D4"/>
    <w:rsid w:val="00BA2066"/>
    <w:rsid w:val="00BB3C24"/>
    <w:rsid w:val="00BC02DD"/>
    <w:rsid w:val="00BC21EE"/>
    <w:rsid w:val="00BC2970"/>
    <w:rsid w:val="00BC6F82"/>
    <w:rsid w:val="00BC7F0E"/>
    <w:rsid w:val="00BD2DB2"/>
    <w:rsid w:val="00BD3D5F"/>
    <w:rsid w:val="00BD6B36"/>
    <w:rsid w:val="00BD7E2E"/>
    <w:rsid w:val="00BE0134"/>
    <w:rsid w:val="00BE2C08"/>
    <w:rsid w:val="00BE3303"/>
    <w:rsid w:val="00BE4FF0"/>
    <w:rsid w:val="00BE7E55"/>
    <w:rsid w:val="00BF035E"/>
    <w:rsid w:val="00BF3F77"/>
    <w:rsid w:val="00BF4AD0"/>
    <w:rsid w:val="00BF64EE"/>
    <w:rsid w:val="00BF6C87"/>
    <w:rsid w:val="00C00C18"/>
    <w:rsid w:val="00C03CCD"/>
    <w:rsid w:val="00C108E4"/>
    <w:rsid w:val="00C14988"/>
    <w:rsid w:val="00C1504E"/>
    <w:rsid w:val="00C15C63"/>
    <w:rsid w:val="00C16D9A"/>
    <w:rsid w:val="00C17AD7"/>
    <w:rsid w:val="00C213DE"/>
    <w:rsid w:val="00C23E8A"/>
    <w:rsid w:val="00C27963"/>
    <w:rsid w:val="00C44099"/>
    <w:rsid w:val="00C45B8B"/>
    <w:rsid w:val="00C45D21"/>
    <w:rsid w:val="00C65C64"/>
    <w:rsid w:val="00C702ED"/>
    <w:rsid w:val="00C70434"/>
    <w:rsid w:val="00C75B4B"/>
    <w:rsid w:val="00C76D69"/>
    <w:rsid w:val="00C76EDB"/>
    <w:rsid w:val="00C96BEA"/>
    <w:rsid w:val="00C97553"/>
    <w:rsid w:val="00CA0D60"/>
    <w:rsid w:val="00CA7378"/>
    <w:rsid w:val="00CB5F72"/>
    <w:rsid w:val="00CC1E5B"/>
    <w:rsid w:val="00CD3F58"/>
    <w:rsid w:val="00CD57C4"/>
    <w:rsid w:val="00CE01BA"/>
    <w:rsid w:val="00CE0CE7"/>
    <w:rsid w:val="00CE1B30"/>
    <w:rsid w:val="00CE5604"/>
    <w:rsid w:val="00CF2057"/>
    <w:rsid w:val="00CF39FC"/>
    <w:rsid w:val="00CF69DC"/>
    <w:rsid w:val="00CF7979"/>
    <w:rsid w:val="00D0458E"/>
    <w:rsid w:val="00D13E9A"/>
    <w:rsid w:val="00D175C6"/>
    <w:rsid w:val="00D21C17"/>
    <w:rsid w:val="00D24937"/>
    <w:rsid w:val="00D347C4"/>
    <w:rsid w:val="00D34BF2"/>
    <w:rsid w:val="00D407EB"/>
    <w:rsid w:val="00D44008"/>
    <w:rsid w:val="00D5578D"/>
    <w:rsid w:val="00D6021D"/>
    <w:rsid w:val="00D612A0"/>
    <w:rsid w:val="00D61D7D"/>
    <w:rsid w:val="00D62038"/>
    <w:rsid w:val="00D62810"/>
    <w:rsid w:val="00D63C6B"/>
    <w:rsid w:val="00D65A57"/>
    <w:rsid w:val="00D6776D"/>
    <w:rsid w:val="00D70481"/>
    <w:rsid w:val="00D7093C"/>
    <w:rsid w:val="00D76747"/>
    <w:rsid w:val="00D80E04"/>
    <w:rsid w:val="00D8174D"/>
    <w:rsid w:val="00D83955"/>
    <w:rsid w:val="00D841C4"/>
    <w:rsid w:val="00D85E18"/>
    <w:rsid w:val="00D87581"/>
    <w:rsid w:val="00D91078"/>
    <w:rsid w:val="00D935E0"/>
    <w:rsid w:val="00D94636"/>
    <w:rsid w:val="00DA017F"/>
    <w:rsid w:val="00DA4D89"/>
    <w:rsid w:val="00DA4FCB"/>
    <w:rsid w:val="00DB1447"/>
    <w:rsid w:val="00DB2D3B"/>
    <w:rsid w:val="00DB30F2"/>
    <w:rsid w:val="00DC0667"/>
    <w:rsid w:val="00DC64BE"/>
    <w:rsid w:val="00DD2022"/>
    <w:rsid w:val="00DD40F9"/>
    <w:rsid w:val="00DD5675"/>
    <w:rsid w:val="00DD7A14"/>
    <w:rsid w:val="00DD7AB7"/>
    <w:rsid w:val="00DE5A64"/>
    <w:rsid w:val="00DE7899"/>
    <w:rsid w:val="00DF6269"/>
    <w:rsid w:val="00E0122B"/>
    <w:rsid w:val="00E04822"/>
    <w:rsid w:val="00E16A1C"/>
    <w:rsid w:val="00E238D1"/>
    <w:rsid w:val="00E250DE"/>
    <w:rsid w:val="00E334A3"/>
    <w:rsid w:val="00E362CB"/>
    <w:rsid w:val="00E4437A"/>
    <w:rsid w:val="00E46127"/>
    <w:rsid w:val="00E476DF"/>
    <w:rsid w:val="00E5036F"/>
    <w:rsid w:val="00E538E8"/>
    <w:rsid w:val="00E5700F"/>
    <w:rsid w:val="00E62B1D"/>
    <w:rsid w:val="00E667F8"/>
    <w:rsid w:val="00E71F3A"/>
    <w:rsid w:val="00E721C7"/>
    <w:rsid w:val="00E73287"/>
    <w:rsid w:val="00E757A6"/>
    <w:rsid w:val="00E8556C"/>
    <w:rsid w:val="00E857BC"/>
    <w:rsid w:val="00E86648"/>
    <w:rsid w:val="00E903CF"/>
    <w:rsid w:val="00E9074F"/>
    <w:rsid w:val="00E90EE8"/>
    <w:rsid w:val="00E922F3"/>
    <w:rsid w:val="00E962AF"/>
    <w:rsid w:val="00E965A6"/>
    <w:rsid w:val="00E9748E"/>
    <w:rsid w:val="00E975CE"/>
    <w:rsid w:val="00EA1EFB"/>
    <w:rsid w:val="00EA3A6B"/>
    <w:rsid w:val="00EA3C41"/>
    <w:rsid w:val="00EA4A9C"/>
    <w:rsid w:val="00EA4F8E"/>
    <w:rsid w:val="00EB43DF"/>
    <w:rsid w:val="00EB6152"/>
    <w:rsid w:val="00EC7B14"/>
    <w:rsid w:val="00ED35AE"/>
    <w:rsid w:val="00ED7432"/>
    <w:rsid w:val="00EE559D"/>
    <w:rsid w:val="00EE6FDD"/>
    <w:rsid w:val="00EF2618"/>
    <w:rsid w:val="00EF46B0"/>
    <w:rsid w:val="00F06DEC"/>
    <w:rsid w:val="00F07430"/>
    <w:rsid w:val="00F165C0"/>
    <w:rsid w:val="00F2027C"/>
    <w:rsid w:val="00F24503"/>
    <w:rsid w:val="00F25379"/>
    <w:rsid w:val="00F267C4"/>
    <w:rsid w:val="00F309D7"/>
    <w:rsid w:val="00F31C74"/>
    <w:rsid w:val="00F31FB0"/>
    <w:rsid w:val="00F35F00"/>
    <w:rsid w:val="00F37A4E"/>
    <w:rsid w:val="00F41731"/>
    <w:rsid w:val="00F44756"/>
    <w:rsid w:val="00F508E2"/>
    <w:rsid w:val="00F612BB"/>
    <w:rsid w:val="00F633B3"/>
    <w:rsid w:val="00F65643"/>
    <w:rsid w:val="00F702E5"/>
    <w:rsid w:val="00F71156"/>
    <w:rsid w:val="00F72DDE"/>
    <w:rsid w:val="00F730D2"/>
    <w:rsid w:val="00F82165"/>
    <w:rsid w:val="00F82DEA"/>
    <w:rsid w:val="00F86690"/>
    <w:rsid w:val="00F90E60"/>
    <w:rsid w:val="00F91FAB"/>
    <w:rsid w:val="00F951C0"/>
    <w:rsid w:val="00FA0971"/>
    <w:rsid w:val="00FA21EB"/>
    <w:rsid w:val="00FA5AC6"/>
    <w:rsid w:val="00FB43FE"/>
    <w:rsid w:val="00FB4620"/>
    <w:rsid w:val="00FB6DB0"/>
    <w:rsid w:val="00FC62FA"/>
    <w:rsid w:val="00FD0CA2"/>
    <w:rsid w:val="00FD6918"/>
    <w:rsid w:val="00FE548D"/>
    <w:rsid w:val="00FF1E64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AB561"/>
  <w15:docId w15:val="{C1B1A797-B802-4125-8606-CAF5DE0D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2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282B"/>
    <w:pPr>
      <w:ind w:left="720"/>
      <w:contextualSpacing/>
    </w:pPr>
  </w:style>
  <w:style w:type="character" w:customStyle="1" w:styleId="vn4">
    <w:name w:val="vn_4"/>
    <w:rsid w:val="0090282B"/>
  </w:style>
  <w:style w:type="paragraph" w:styleId="BodyText2">
    <w:name w:val="Body Text 2"/>
    <w:basedOn w:val="Normal"/>
    <w:link w:val="BodyText2Char"/>
    <w:uiPriority w:val="99"/>
    <w:unhideWhenUsed/>
    <w:rsid w:val="009028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0282B"/>
  </w:style>
  <w:style w:type="character" w:customStyle="1" w:styleId="fontstyle01">
    <w:name w:val="fontstyle01"/>
    <w:basedOn w:val="DefaultParagraphFont"/>
    <w:rsid w:val="007D4F4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13909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NormalWeb">
    <w:name w:val="Normal (Web)"/>
    <w:aliases w:val="Char Char Char"/>
    <w:basedOn w:val="Normal"/>
    <w:link w:val="NormalWebChar"/>
    <w:uiPriority w:val="99"/>
    <w:unhideWhenUsed/>
    <w:qFormat/>
    <w:rsid w:val="00841AAA"/>
    <w:pPr>
      <w:spacing w:after="0" w:line="240" w:lineRule="auto"/>
    </w:pPr>
    <w:rPr>
      <w:rFonts w:ascii="Calibri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rsid w:val="009A653B"/>
    <w:pPr>
      <w:spacing w:after="0" w:line="24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653B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uiPriority w:val="99"/>
    <w:semiHidden/>
    <w:rsid w:val="009A653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03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3936"/>
    <w:pPr>
      <w:spacing w:after="0" w:line="24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936"/>
    <w:rPr>
      <w:rFonts w:ascii=".VnTime" w:eastAsia="Times New Roman" w:hAnsi=".VnTime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96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5A6"/>
  </w:style>
  <w:style w:type="paragraph" w:styleId="Footer">
    <w:name w:val="footer"/>
    <w:basedOn w:val="Normal"/>
    <w:link w:val="FooterChar"/>
    <w:uiPriority w:val="99"/>
    <w:unhideWhenUsed/>
    <w:rsid w:val="00E96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5A6"/>
  </w:style>
  <w:style w:type="paragraph" w:customStyle="1" w:styleId="Default">
    <w:name w:val="Default"/>
    <w:rsid w:val="00646F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aliases w:val="Char Char Char Char"/>
    <w:link w:val="NormalWeb"/>
    <w:uiPriority w:val="99"/>
    <w:locked/>
    <w:rsid w:val="00D5578D"/>
    <w:rPr>
      <w:rFonts w:ascii="Calibri" w:hAnsi="Calibri" w:cs="Calibri"/>
    </w:rPr>
  </w:style>
  <w:style w:type="paragraph" w:customStyle="1" w:styleId="CharCharChar">
    <w:name w:val="Char Char Char"/>
    <w:basedOn w:val="Normal"/>
    <w:next w:val="Normal"/>
    <w:autoRedefine/>
    <w:semiHidden/>
    <w:rsid w:val="00396994"/>
    <w:pPr>
      <w:spacing w:before="120" w:after="120" w:line="312" w:lineRule="auto"/>
    </w:pPr>
    <w:rPr>
      <w:rFonts w:ascii="Times New Roman" w:eastAsia="Times New Roman" w:hAnsi="Times New Roman" w:cs="Times New Roman"/>
      <w:noProof/>
      <w:sz w:val="28"/>
      <w:szCs w:val="28"/>
      <w:lang w:val="vi-VN"/>
    </w:rPr>
  </w:style>
  <w:style w:type="character" w:customStyle="1" w:styleId="DONGChar">
    <w:name w:val="DONG Char"/>
    <w:link w:val="DONG"/>
    <w:locked/>
    <w:rsid w:val="00F90E60"/>
  </w:style>
  <w:style w:type="paragraph" w:customStyle="1" w:styleId="DONG">
    <w:name w:val="DONG"/>
    <w:basedOn w:val="Normal"/>
    <w:link w:val="DONGChar"/>
    <w:qFormat/>
    <w:rsid w:val="00F90E60"/>
    <w:pPr>
      <w:tabs>
        <w:tab w:val="left" w:pos="2220"/>
      </w:tabs>
      <w:spacing w:after="200" w:line="276" w:lineRule="auto"/>
      <w:ind w:firstLine="567"/>
    </w:pPr>
  </w:style>
  <w:style w:type="paragraph" w:styleId="BodyText">
    <w:name w:val="Body Text"/>
    <w:basedOn w:val="Normal"/>
    <w:link w:val="BodyTextChar"/>
    <w:uiPriority w:val="99"/>
    <w:unhideWhenUsed/>
    <w:rsid w:val="00D40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407EB"/>
  </w:style>
  <w:style w:type="paragraph" w:styleId="BalloonText">
    <w:name w:val="Balloon Text"/>
    <w:basedOn w:val="Normal"/>
    <w:link w:val="BalloonTextChar"/>
    <w:uiPriority w:val="99"/>
    <w:semiHidden/>
    <w:unhideWhenUsed/>
    <w:rsid w:val="00060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E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58C03-A920-45DE-B463-3D1FFF4B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</dc:creator>
  <cp:lastModifiedBy>LINH</cp:lastModifiedBy>
  <cp:revision>10</cp:revision>
  <cp:lastPrinted>2021-09-14T00:46:00Z</cp:lastPrinted>
  <dcterms:created xsi:type="dcterms:W3CDTF">2021-08-04T10:46:00Z</dcterms:created>
  <dcterms:modified xsi:type="dcterms:W3CDTF">2021-09-14T00:47:00Z</dcterms:modified>
</cp:coreProperties>
</file>